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258" w:rsidRDefault="00390258" w:rsidP="00390258">
      <w:pPr>
        <w:pStyle w:val="Geenafstand"/>
        <w:rPr>
          <w:b/>
          <w:sz w:val="20"/>
          <w:szCs w:val="20"/>
        </w:rPr>
      </w:pPr>
    </w:p>
    <w:p w:rsidR="00390258" w:rsidRDefault="00390258" w:rsidP="00390258">
      <w:pPr>
        <w:pStyle w:val="Geenafstand"/>
        <w:rPr>
          <w:b/>
          <w:sz w:val="20"/>
          <w:szCs w:val="20"/>
        </w:rPr>
      </w:pPr>
    </w:p>
    <w:p w:rsidR="00390258" w:rsidRPr="00390258" w:rsidRDefault="00763491" w:rsidP="00390258">
      <w:pPr>
        <w:pStyle w:val="Geenafstand"/>
        <w:rPr>
          <w:b/>
          <w:sz w:val="20"/>
          <w:szCs w:val="20"/>
        </w:rPr>
      </w:pPr>
      <w:r>
        <w:rPr>
          <w:b/>
          <w:sz w:val="20"/>
          <w:szCs w:val="20"/>
        </w:rPr>
        <w:t>BIJLAGE 7</w:t>
      </w:r>
      <w:r w:rsidR="00390258" w:rsidRPr="00390258">
        <w:rPr>
          <w:b/>
          <w:sz w:val="20"/>
          <w:szCs w:val="20"/>
        </w:rPr>
        <w:t>:</w:t>
      </w:r>
      <w:r w:rsidR="00390258" w:rsidRPr="00390258">
        <w:rPr>
          <w:b/>
          <w:sz w:val="20"/>
          <w:szCs w:val="20"/>
        </w:rPr>
        <w:tab/>
      </w:r>
      <w:r>
        <w:rPr>
          <w:b/>
          <w:sz w:val="20"/>
          <w:szCs w:val="20"/>
        </w:rPr>
        <w:t>OVERZICHT AANSLUITINGEN EN MEETDATA 2016-2017</w:t>
      </w:r>
      <w:r w:rsidR="00390258" w:rsidRPr="00390258">
        <w:rPr>
          <w:b/>
          <w:sz w:val="20"/>
          <w:szCs w:val="20"/>
        </w:rPr>
        <w:t xml:space="preserve"> </w:t>
      </w:r>
    </w:p>
    <w:p w:rsidR="00390258" w:rsidRPr="00270FE7" w:rsidRDefault="00390258" w:rsidP="00390258">
      <w:pPr>
        <w:pStyle w:val="Geenafstand"/>
        <w:rPr>
          <w:sz w:val="20"/>
          <w:szCs w:val="20"/>
        </w:rPr>
      </w:pPr>
    </w:p>
    <w:p w:rsidR="00390258" w:rsidRDefault="00390258" w:rsidP="00390258">
      <w:pPr>
        <w:pStyle w:val="Geenafstand"/>
        <w:jc w:val="both"/>
        <w:rPr>
          <w:rFonts w:cs="Arial"/>
          <w:sz w:val="20"/>
          <w:szCs w:val="20"/>
        </w:rPr>
      </w:pPr>
      <w:r w:rsidRPr="00270FE7">
        <w:rPr>
          <w:sz w:val="20"/>
          <w:szCs w:val="20"/>
        </w:rPr>
        <w:t xml:space="preserve">Behorende bij de Europese aanbesteding inzake </w:t>
      </w:r>
      <w:r>
        <w:rPr>
          <w:rFonts w:cs="Arial"/>
          <w:sz w:val="20"/>
          <w:szCs w:val="20"/>
        </w:rPr>
        <w:t>de levering van duurzame elektriciteit,</w:t>
      </w:r>
      <w:r w:rsidRPr="00270FE7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 xml:space="preserve">2038/SP </w:t>
      </w:r>
      <w:r w:rsidRPr="00270FE7">
        <w:rPr>
          <w:rFonts w:cs="Arial"/>
          <w:sz w:val="20"/>
          <w:szCs w:val="20"/>
        </w:rPr>
        <w:t xml:space="preserve">d.d. </w:t>
      </w:r>
      <w:r w:rsidR="00763491">
        <w:rPr>
          <w:rFonts w:cs="Arial"/>
          <w:sz w:val="20"/>
          <w:szCs w:val="20"/>
        </w:rPr>
        <w:t>8</w:t>
      </w:r>
    </w:p>
    <w:p w:rsidR="00390258" w:rsidRDefault="00390258" w:rsidP="00390258">
      <w:pPr>
        <w:pStyle w:val="Geenafstand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maart 2018.</w:t>
      </w:r>
    </w:p>
    <w:p w:rsidR="005B6413" w:rsidRDefault="005B6413" w:rsidP="00A648A2">
      <w:pPr>
        <w:spacing w:after="200" w:line="240" w:lineRule="auto"/>
        <w:jc w:val="both"/>
        <w:rPr>
          <w:szCs w:val="20"/>
        </w:rPr>
      </w:pPr>
    </w:p>
    <w:p w:rsidR="005B6413" w:rsidRPr="00B97FCB" w:rsidRDefault="005B6413" w:rsidP="00A648A2">
      <w:pPr>
        <w:spacing w:after="200" w:line="240" w:lineRule="auto"/>
        <w:jc w:val="both"/>
      </w:pPr>
    </w:p>
    <w:p w:rsidR="00EF3FCB" w:rsidRDefault="00EF3FCB" w:rsidP="00B97FCB">
      <w:pPr>
        <w:pStyle w:val="Kop1"/>
        <w:numPr>
          <w:ilvl w:val="0"/>
          <w:numId w:val="0"/>
        </w:numPr>
        <w:spacing w:line="240" w:lineRule="auto"/>
        <w:ind w:left="113"/>
        <w:jc w:val="both"/>
        <w:rPr>
          <w:szCs w:val="22"/>
        </w:rPr>
      </w:pPr>
    </w:p>
    <w:p w:rsidR="00EF3FCB" w:rsidRDefault="00EF3FCB" w:rsidP="00EF3FCB">
      <w:pPr>
        <w:pStyle w:val="Kop1"/>
        <w:numPr>
          <w:ilvl w:val="0"/>
          <w:numId w:val="0"/>
        </w:numPr>
        <w:tabs>
          <w:tab w:val="left" w:pos="3918"/>
        </w:tabs>
        <w:spacing w:line="240" w:lineRule="auto"/>
        <w:ind w:left="113"/>
        <w:jc w:val="both"/>
      </w:pPr>
      <w:r>
        <w:tab/>
      </w:r>
    </w:p>
    <w:p w:rsidR="00390258" w:rsidRPr="00763491" w:rsidRDefault="0099757B" w:rsidP="00763491">
      <w:pPr>
        <w:pStyle w:val="Geenafstand"/>
        <w:jc w:val="both"/>
        <w:rPr>
          <w:b/>
          <w:sz w:val="20"/>
          <w:szCs w:val="20"/>
        </w:rPr>
      </w:pPr>
      <w:r w:rsidRPr="00EF3FCB">
        <w:br w:type="page"/>
      </w:r>
      <w:r w:rsidR="008B5B33" w:rsidRPr="00763491">
        <w:rPr>
          <w:b/>
          <w:sz w:val="20"/>
          <w:szCs w:val="20"/>
        </w:rPr>
        <w:lastRenderedPageBreak/>
        <w:t xml:space="preserve">OVERZICHT AANSLUITINGEN  </w:t>
      </w:r>
    </w:p>
    <w:p w:rsidR="00763491" w:rsidRDefault="00763491" w:rsidP="00763491">
      <w:pPr>
        <w:pStyle w:val="Geenafstand"/>
        <w:jc w:val="both"/>
      </w:pPr>
    </w:p>
    <w:tbl>
      <w:tblPr>
        <w:tblpPr w:leftFromText="141" w:rightFromText="141" w:vertAnchor="text" w:horzAnchor="margin" w:tblpX="716" w:tblpY="-69"/>
        <w:tblW w:w="8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85"/>
        <w:gridCol w:w="1985"/>
        <w:gridCol w:w="1417"/>
        <w:gridCol w:w="1134"/>
        <w:gridCol w:w="851"/>
      </w:tblGrid>
      <w:tr w:rsidR="003A1607" w:rsidRPr="000629F1" w:rsidTr="003A1607">
        <w:trPr>
          <w:trHeight w:val="133"/>
        </w:trPr>
        <w:tc>
          <w:tcPr>
            <w:tcW w:w="3085" w:type="dxa"/>
            <w:shd w:val="clear" w:color="auto" w:fill="F2F2F2" w:themeFill="background1" w:themeFillShade="F2"/>
          </w:tcPr>
          <w:p w:rsidR="003A1607" w:rsidRPr="000629F1" w:rsidRDefault="003A1607" w:rsidP="00763491">
            <w:pPr>
              <w:spacing w:line="240" w:lineRule="auto"/>
              <w:rPr>
                <w:b/>
                <w:sz w:val="19"/>
                <w:szCs w:val="19"/>
              </w:rPr>
            </w:pPr>
            <w:r w:rsidRPr="000629F1">
              <w:rPr>
                <w:b/>
                <w:sz w:val="19"/>
                <w:szCs w:val="19"/>
              </w:rPr>
              <w:t>Aansluiting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:rsidR="003A1607" w:rsidRPr="000629F1" w:rsidRDefault="003A1607" w:rsidP="00763491">
            <w:pPr>
              <w:spacing w:line="240" w:lineRule="auto"/>
              <w:rPr>
                <w:b/>
                <w:sz w:val="19"/>
                <w:szCs w:val="19"/>
              </w:rPr>
            </w:pPr>
            <w:r w:rsidRPr="000629F1">
              <w:rPr>
                <w:b/>
                <w:sz w:val="19"/>
                <w:szCs w:val="19"/>
              </w:rPr>
              <w:t>EAN code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3A1607" w:rsidRPr="000629F1" w:rsidRDefault="003A1607" w:rsidP="00763491">
            <w:pPr>
              <w:spacing w:line="240" w:lineRule="auto"/>
              <w:rPr>
                <w:b/>
                <w:sz w:val="19"/>
                <w:szCs w:val="19"/>
              </w:rPr>
            </w:pPr>
            <w:r w:rsidRPr="000629F1">
              <w:rPr>
                <w:b/>
                <w:sz w:val="19"/>
                <w:szCs w:val="19"/>
              </w:rPr>
              <w:t>Verbruik 2017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3A1607" w:rsidRPr="000629F1" w:rsidRDefault="003A1607" w:rsidP="003A1607">
            <w:pPr>
              <w:spacing w:line="240" w:lineRule="auto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Profielcode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:rsidR="003A1607" w:rsidRDefault="003A1607" w:rsidP="003A1607">
            <w:pPr>
              <w:spacing w:line="240" w:lineRule="auto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Meter</w:t>
            </w:r>
          </w:p>
        </w:tc>
      </w:tr>
      <w:tr w:rsidR="003A1607" w:rsidRPr="000629F1" w:rsidTr="003A1607">
        <w:trPr>
          <w:trHeight w:val="252"/>
        </w:trPr>
        <w:tc>
          <w:tcPr>
            <w:tcW w:w="3085" w:type="dxa"/>
          </w:tcPr>
          <w:p w:rsidR="003A1607" w:rsidRPr="000629F1" w:rsidRDefault="003A1607" w:rsidP="00763491">
            <w:pPr>
              <w:pStyle w:val="Geenafstand"/>
              <w:rPr>
                <w:sz w:val="19"/>
                <w:szCs w:val="19"/>
              </w:rPr>
            </w:pPr>
            <w:r w:rsidRPr="000629F1">
              <w:rPr>
                <w:sz w:val="19"/>
                <w:szCs w:val="19"/>
              </w:rPr>
              <w:t xml:space="preserve">Geert </w:t>
            </w:r>
            <w:proofErr w:type="spellStart"/>
            <w:r w:rsidRPr="000629F1">
              <w:rPr>
                <w:sz w:val="19"/>
                <w:szCs w:val="19"/>
              </w:rPr>
              <w:t>Grooteplein</w:t>
            </w:r>
            <w:proofErr w:type="spellEnd"/>
            <w:r w:rsidRPr="000629F1">
              <w:rPr>
                <w:sz w:val="19"/>
                <w:szCs w:val="19"/>
              </w:rPr>
              <w:t xml:space="preserve"> Zuid, Nijmegen </w:t>
            </w:r>
          </w:p>
        </w:tc>
        <w:tc>
          <w:tcPr>
            <w:tcW w:w="1985" w:type="dxa"/>
          </w:tcPr>
          <w:p w:rsidR="003A1607" w:rsidRPr="000629F1" w:rsidRDefault="003A1607" w:rsidP="00763491">
            <w:pPr>
              <w:pStyle w:val="Geenafstand"/>
              <w:rPr>
                <w:sz w:val="19"/>
                <w:szCs w:val="19"/>
              </w:rPr>
            </w:pPr>
            <w:r w:rsidRPr="000629F1">
              <w:rPr>
                <w:sz w:val="19"/>
                <w:szCs w:val="19"/>
              </w:rPr>
              <w:t>871687120000001100</w:t>
            </w:r>
          </w:p>
        </w:tc>
        <w:tc>
          <w:tcPr>
            <w:tcW w:w="1417" w:type="dxa"/>
          </w:tcPr>
          <w:p w:rsidR="003A1607" w:rsidRPr="000629F1" w:rsidRDefault="003A1607" w:rsidP="00763491">
            <w:pPr>
              <w:pStyle w:val="Geenafstand"/>
              <w:jc w:val="right"/>
              <w:rPr>
                <w:sz w:val="19"/>
                <w:szCs w:val="19"/>
              </w:rPr>
            </w:pPr>
            <w:r w:rsidRPr="000629F1">
              <w:rPr>
                <w:sz w:val="19"/>
                <w:szCs w:val="19"/>
              </w:rPr>
              <w:t xml:space="preserve">95.000 </w:t>
            </w:r>
            <w:proofErr w:type="spellStart"/>
            <w:r w:rsidRPr="000629F1">
              <w:rPr>
                <w:sz w:val="19"/>
                <w:szCs w:val="19"/>
              </w:rPr>
              <w:t>MWh</w:t>
            </w:r>
            <w:proofErr w:type="spellEnd"/>
          </w:p>
        </w:tc>
        <w:tc>
          <w:tcPr>
            <w:tcW w:w="1134" w:type="dxa"/>
          </w:tcPr>
          <w:p w:rsidR="003A1607" w:rsidRPr="000629F1" w:rsidRDefault="003A1607" w:rsidP="003A1607">
            <w:pPr>
              <w:pStyle w:val="Geenafstand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E3C</w:t>
            </w:r>
          </w:p>
        </w:tc>
        <w:tc>
          <w:tcPr>
            <w:tcW w:w="851" w:type="dxa"/>
          </w:tcPr>
          <w:p w:rsidR="003A1607" w:rsidRDefault="003A1607" w:rsidP="003A1607">
            <w:pPr>
              <w:pStyle w:val="Geenafstand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TMT</w:t>
            </w:r>
          </w:p>
        </w:tc>
      </w:tr>
      <w:tr w:rsidR="003A1607" w:rsidRPr="000629F1" w:rsidTr="003A1607">
        <w:trPr>
          <w:trHeight w:val="284"/>
        </w:trPr>
        <w:tc>
          <w:tcPr>
            <w:tcW w:w="3085" w:type="dxa"/>
          </w:tcPr>
          <w:p w:rsidR="003A1607" w:rsidRPr="000629F1" w:rsidRDefault="003A1607" w:rsidP="00763491">
            <w:pPr>
              <w:pStyle w:val="Geenafstand"/>
              <w:rPr>
                <w:sz w:val="19"/>
                <w:szCs w:val="19"/>
              </w:rPr>
            </w:pPr>
            <w:proofErr w:type="spellStart"/>
            <w:r w:rsidRPr="000629F1">
              <w:rPr>
                <w:sz w:val="19"/>
                <w:szCs w:val="19"/>
              </w:rPr>
              <w:t>Adelbertusplein</w:t>
            </w:r>
            <w:proofErr w:type="spellEnd"/>
            <w:r w:rsidRPr="000629F1">
              <w:rPr>
                <w:sz w:val="19"/>
                <w:szCs w:val="19"/>
              </w:rPr>
              <w:t xml:space="preserve"> 1, Nijmegen</w:t>
            </w:r>
          </w:p>
        </w:tc>
        <w:tc>
          <w:tcPr>
            <w:tcW w:w="1985" w:type="dxa"/>
          </w:tcPr>
          <w:p w:rsidR="003A1607" w:rsidRPr="000629F1" w:rsidRDefault="003A1607" w:rsidP="00763491">
            <w:pPr>
              <w:pStyle w:val="Geenafstand"/>
              <w:rPr>
                <w:sz w:val="19"/>
                <w:szCs w:val="19"/>
              </w:rPr>
            </w:pPr>
            <w:r w:rsidRPr="000629F1">
              <w:rPr>
                <w:sz w:val="19"/>
                <w:szCs w:val="19"/>
              </w:rPr>
              <w:t>871687120000018054</w:t>
            </w:r>
          </w:p>
        </w:tc>
        <w:tc>
          <w:tcPr>
            <w:tcW w:w="1417" w:type="dxa"/>
          </w:tcPr>
          <w:p w:rsidR="003A1607" w:rsidRPr="000629F1" w:rsidRDefault="003A1607" w:rsidP="00763491">
            <w:pPr>
              <w:pStyle w:val="Geenafstand"/>
              <w:jc w:val="right"/>
              <w:rPr>
                <w:sz w:val="19"/>
                <w:szCs w:val="19"/>
              </w:rPr>
            </w:pPr>
            <w:r w:rsidRPr="000629F1">
              <w:rPr>
                <w:sz w:val="19"/>
                <w:szCs w:val="19"/>
              </w:rPr>
              <w:t xml:space="preserve">1.780 </w:t>
            </w:r>
            <w:proofErr w:type="spellStart"/>
            <w:r w:rsidRPr="000629F1">
              <w:rPr>
                <w:sz w:val="19"/>
                <w:szCs w:val="19"/>
              </w:rPr>
              <w:t>MWh</w:t>
            </w:r>
            <w:proofErr w:type="spellEnd"/>
          </w:p>
        </w:tc>
        <w:tc>
          <w:tcPr>
            <w:tcW w:w="1134" w:type="dxa"/>
          </w:tcPr>
          <w:p w:rsidR="003A1607" w:rsidRPr="000629F1" w:rsidRDefault="003A1607" w:rsidP="003A1607">
            <w:pPr>
              <w:pStyle w:val="Geenafstand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E3C</w:t>
            </w:r>
          </w:p>
        </w:tc>
        <w:tc>
          <w:tcPr>
            <w:tcW w:w="851" w:type="dxa"/>
          </w:tcPr>
          <w:p w:rsidR="003A1607" w:rsidRDefault="003A1607" w:rsidP="003A1607">
            <w:pPr>
              <w:pStyle w:val="Geenafstand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TMT</w:t>
            </w:r>
          </w:p>
        </w:tc>
      </w:tr>
      <w:tr w:rsidR="003A1607" w:rsidRPr="000629F1" w:rsidTr="003A1607">
        <w:trPr>
          <w:trHeight w:val="284"/>
        </w:trPr>
        <w:tc>
          <w:tcPr>
            <w:tcW w:w="3085" w:type="dxa"/>
          </w:tcPr>
          <w:p w:rsidR="003A1607" w:rsidRPr="000629F1" w:rsidRDefault="003A1607" w:rsidP="00763491">
            <w:pPr>
              <w:pStyle w:val="Geenafstand"/>
              <w:rPr>
                <w:sz w:val="19"/>
                <w:szCs w:val="19"/>
              </w:rPr>
            </w:pPr>
            <w:proofErr w:type="spellStart"/>
            <w:r w:rsidRPr="000629F1">
              <w:rPr>
                <w:sz w:val="19"/>
                <w:szCs w:val="19"/>
              </w:rPr>
              <w:t>Schonenburgseweg</w:t>
            </w:r>
            <w:proofErr w:type="spellEnd"/>
            <w:r w:rsidRPr="000629F1">
              <w:rPr>
                <w:sz w:val="19"/>
                <w:szCs w:val="19"/>
              </w:rPr>
              <w:t xml:space="preserve"> 27, </w:t>
            </w:r>
            <w:proofErr w:type="spellStart"/>
            <w:r w:rsidRPr="000629F1">
              <w:rPr>
                <w:sz w:val="19"/>
                <w:szCs w:val="19"/>
              </w:rPr>
              <w:t>Overasselt</w:t>
            </w:r>
            <w:proofErr w:type="spellEnd"/>
          </w:p>
        </w:tc>
        <w:tc>
          <w:tcPr>
            <w:tcW w:w="1985" w:type="dxa"/>
          </w:tcPr>
          <w:p w:rsidR="003A1607" w:rsidRPr="000629F1" w:rsidRDefault="003A1607" w:rsidP="00763491">
            <w:pPr>
              <w:pStyle w:val="Geenafstand"/>
              <w:rPr>
                <w:sz w:val="19"/>
                <w:szCs w:val="19"/>
              </w:rPr>
            </w:pPr>
            <w:r w:rsidRPr="000629F1">
              <w:rPr>
                <w:sz w:val="19"/>
                <w:szCs w:val="19"/>
              </w:rPr>
              <w:t>871687120000340049</w:t>
            </w:r>
          </w:p>
        </w:tc>
        <w:tc>
          <w:tcPr>
            <w:tcW w:w="1417" w:type="dxa"/>
          </w:tcPr>
          <w:p w:rsidR="003A1607" w:rsidRPr="000629F1" w:rsidRDefault="003A1607" w:rsidP="00763491">
            <w:pPr>
              <w:pStyle w:val="Geenafstand"/>
              <w:jc w:val="right"/>
              <w:rPr>
                <w:sz w:val="19"/>
                <w:szCs w:val="19"/>
              </w:rPr>
            </w:pPr>
            <w:r w:rsidRPr="000629F1">
              <w:rPr>
                <w:sz w:val="19"/>
                <w:szCs w:val="19"/>
              </w:rPr>
              <w:t xml:space="preserve">215 </w:t>
            </w:r>
            <w:proofErr w:type="spellStart"/>
            <w:r w:rsidRPr="000629F1">
              <w:rPr>
                <w:sz w:val="19"/>
                <w:szCs w:val="19"/>
              </w:rPr>
              <w:t>MWh</w:t>
            </w:r>
            <w:proofErr w:type="spellEnd"/>
          </w:p>
        </w:tc>
        <w:tc>
          <w:tcPr>
            <w:tcW w:w="1134" w:type="dxa"/>
          </w:tcPr>
          <w:p w:rsidR="003A1607" w:rsidRPr="000629F1" w:rsidRDefault="003A1607" w:rsidP="003A1607">
            <w:pPr>
              <w:pStyle w:val="Geenafstand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E2B</w:t>
            </w:r>
          </w:p>
        </w:tc>
        <w:tc>
          <w:tcPr>
            <w:tcW w:w="851" w:type="dxa"/>
          </w:tcPr>
          <w:p w:rsidR="003A1607" w:rsidRDefault="003A1607" w:rsidP="003A1607">
            <w:pPr>
              <w:pStyle w:val="Geenafstand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JRL</w:t>
            </w:r>
          </w:p>
        </w:tc>
      </w:tr>
      <w:tr w:rsidR="003A1607" w:rsidRPr="000629F1" w:rsidTr="003A1607">
        <w:trPr>
          <w:trHeight w:val="284"/>
        </w:trPr>
        <w:tc>
          <w:tcPr>
            <w:tcW w:w="3085" w:type="dxa"/>
          </w:tcPr>
          <w:p w:rsidR="003A1607" w:rsidRPr="000629F1" w:rsidRDefault="003A1607" w:rsidP="00763491">
            <w:pPr>
              <w:pStyle w:val="Geenafstand"/>
              <w:rPr>
                <w:sz w:val="19"/>
                <w:szCs w:val="19"/>
              </w:rPr>
            </w:pPr>
            <w:proofErr w:type="spellStart"/>
            <w:r w:rsidRPr="000629F1">
              <w:rPr>
                <w:sz w:val="19"/>
                <w:szCs w:val="19"/>
              </w:rPr>
              <w:t>Houtlaan</w:t>
            </w:r>
            <w:proofErr w:type="spellEnd"/>
            <w:r w:rsidRPr="000629F1">
              <w:rPr>
                <w:sz w:val="19"/>
                <w:szCs w:val="19"/>
              </w:rPr>
              <w:t xml:space="preserve"> 4, </w:t>
            </w:r>
            <w:proofErr w:type="spellStart"/>
            <w:r w:rsidRPr="000629F1">
              <w:rPr>
                <w:sz w:val="19"/>
                <w:szCs w:val="19"/>
              </w:rPr>
              <w:t>Bergmanianum</w:t>
            </w:r>
            <w:proofErr w:type="spellEnd"/>
            <w:r w:rsidRPr="000629F1">
              <w:rPr>
                <w:sz w:val="19"/>
                <w:szCs w:val="19"/>
              </w:rPr>
              <w:t>,</w:t>
            </w:r>
            <w:r>
              <w:rPr>
                <w:sz w:val="19"/>
                <w:szCs w:val="19"/>
              </w:rPr>
              <w:t xml:space="preserve"> </w:t>
            </w:r>
            <w:r w:rsidRPr="000629F1">
              <w:rPr>
                <w:sz w:val="19"/>
                <w:szCs w:val="19"/>
              </w:rPr>
              <w:t xml:space="preserve">Nijmegen </w:t>
            </w:r>
            <w:r w:rsidRPr="000629F1">
              <w:rPr>
                <w:rStyle w:val="Voetnootmarkering"/>
                <w:sz w:val="19"/>
                <w:szCs w:val="19"/>
              </w:rPr>
              <w:footnoteReference w:id="1"/>
            </w:r>
          </w:p>
        </w:tc>
        <w:tc>
          <w:tcPr>
            <w:tcW w:w="1985" w:type="dxa"/>
          </w:tcPr>
          <w:p w:rsidR="003A1607" w:rsidRPr="000629F1" w:rsidRDefault="003A1607" w:rsidP="00763491">
            <w:pPr>
              <w:pStyle w:val="Geenafstand"/>
              <w:rPr>
                <w:sz w:val="19"/>
                <w:szCs w:val="19"/>
              </w:rPr>
            </w:pPr>
            <w:r w:rsidRPr="000629F1">
              <w:rPr>
                <w:sz w:val="19"/>
                <w:szCs w:val="19"/>
              </w:rPr>
              <w:t>871687120000018122</w:t>
            </w:r>
          </w:p>
        </w:tc>
        <w:tc>
          <w:tcPr>
            <w:tcW w:w="1417" w:type="dxa"/>
          </w:tcPr>
          <w:p w:rsidR="003A1607" w:rsidRPr="000629F1" w:rsidRDefault="003A1607" w:rsidP="00763491">
            <w:pPr>
              <w:pStyle w:val="Geenafstand"/>
              <w:jc w:val="right"/>
              <w:rPr>
                <w:sz w:val="19"/>
                <w:szCs w:val="19"/>
              </w:rPr>
            </w:pPr>
            <w:r w:rsidRPr="000629F1">
              <w:rPr>
                <w:sz w:val="19"/>
                <w:szCs w:val="19"/>
              </w:rPr>
              <w:t xml:space="preserve">182 </w:t>
            </w:r>
            <w:proofErr w:type="spellStart"/>
            <w:r w:rsidRPr="000629F1">
              <w:rPr>
                <w:sz w:val="19"/>
                <w:szCs w:val="19"/>
              </w:rPr>
              <w:t>MWh</w:t>
            </w:r>
            <w:proofErr w:type="spellEnd"/>
          </w:p>
        </w:tc>
        <w:tc>
          <w:tcPr>
            <w:tcW w:w="1134" w:type="dxa"/>
          </w:tcPr>
          <w:p w:rsidR="003A1607" w:rsidRPr="000629F1" w:rsidRDefault="003A1607" w:rsidP="003A1607">
            <w:pPr>
              <w:pStyle w:val="Geenafstand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E3A</w:t>
            </w:r>
          </w:p>
        </w:tc>
        <w:tc>
          <w:tcPr>
            <w:tcW w:w="851" w:type="dxa"/>
          </w:tcPr>
          <w:p w:rsidR="003A1607" w:rsidRDefault="003A1607" w:rsidP="003A1607">
            <w:pPr>
              <w:pStyle w:val="Geenafstand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TMT</w:t>
            </w:r>
          </w:p>
        </w:tc>
      </w:tr>
      <w:tr w:rsidR="003A1607" w:rsidRPr="000629F1" w:rsidTr="003A1607">
        <w:trPr>
          <w:trHeight w:val="284"/>
        </w:trPr>
        <w:tc>
          <w:tcPr>
            <w:tcW w:w="3085" w:type="dxa"/>
          </w:tcPr>
          <w:p w:rsidR="003A1607" w:rsidRPr="000629F1" w:rsidRDefault="003A1607" w:rsidP="00763491">
            <w:pPr>
              <w:pStyle w:val="Geenafstand"/>
              <w:rPr>
                <w:sz w:val="19"/>
                <w:szCs w:val="19"/>
              </w:rPr>
            </w:pPr>
            <w:r w:rsidRPr="000629F1">
              <w:rPr>
                <w:sz w:val="19"/>
                <w:szCs w:val="19"/>
              </w:rPr>
              <w:t xml:space="preserve">Studiehuis </w:t>
            </w:r>
            <w:proofErr w:type="spellStart"/>
            <w:r w:rsidRPr="000629F1">
              <w:rPr>
                <w:sz w:val="19"/>
                <w:szCs w:val="19"/>
              </w:rPr>
              <w:t>Soeterbeek</w:t>
            </w:r>
            <w:proofErr w:type="spellEnd"/>
            <w:r w:rsidRPr="000629F1">
              <w:rPr>
                <w:sz w:val="19"/>
                <w:szCs w:val="19"/>
              </w:rPr>
              <w:t xml:space="preserve">, Elleboogstraat 2, </w:t>
            </w:r>
            <w:proofErr w:type="spellStart"/>
            <w:r w:rsidRPr="000629F1">
              <w:rPr>
                <w:sz w:val="19"/>
                <w:szCs w:val="19"/>
              </w:rPr>
              <w:t>Ravenstein</w:t>
            </w:r>
            <w:proofErr w:type="spellEnd"/>
          </w:p>
        </w:tc>
        <w:tc>
          <w:tcPr>
            <w:tcW w:w="1985" w:type="dxa"/>
          </w:tcPr>
          <w:p w:rsidR="003A1607" w:rsidRPr="000629F1" w:rsidRDefault="003A1607" w:rsidP="00763491">
            <w:pPr>
              <w:pStyle w:val="Geenafstand"/>
              <w:rPr>
                <w:sz w:val="19"/>
                <w:szCs w:val="19"/>
              </w:rPr>
            </w:pPr>
            <w:r w:rsidRPr="000629F1">
              <w:rPr>
                <w:sz w:val="19"/>
                <w:szCs w:val="19"/>
              </w:rPr>
              <w:t>871687910000251038</w:t>
            </w:r>
          </w:p>
        </w:tc>
        <w:tc>
          <w:tcPr>
            <w:tcW w:w="1417" w:type="dxa"/>
          </w:tcPr>
          <w:p w:rsidR="003A1607" w:rsidRPr="000629F1" w:rsidRDefault="003A1607" w:rsidP="00763491">
            <w:pPr>
              <w:pStyle w:val="Geenafstand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</w:t>
            </w:r>
            <w:r w:rsidRPr="000629F1">
              <w:rPr>
                <w:sz w:val="19"/>
                <w:szCs w:val="19"/>
              </w:rPr>
              <w:t xml:space="preserve">5 </w:t>
            </w:r>
            <w:proofErr w:type="spellStart"/>
            <w:r w:rsidRPr="000629F1">
              <w:rPr>
                <w:sz w:val="19"/>
                <w:szCs w:val="19"/>
              </w:rPr>
              <w:t>MWh</w:t>
            </w:r>
            <w:proofErr w:type="spellEnd"/>
          </w:p>
        </w:tc>
        <w:tc>
          <w:tcPr>
            <w:tcW w:w="1134" w:type="dxa"/>
          </w:tcPr>
          <w:p w:rsidR="003A1607" w:rsidRPr="000629F1" w:rsidRDefault="003A1607" w:rsidP="003A1607">
            <w:pPr>
              <w:pStyle w:val="Geenafstand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E3A</w:t>
            </w:r>
          </w:p>
        </w:tc>
        <w:tc>
          <w:tcPr>
            <w:tcW w:w="851" w:type="dxa"/>
          </w:tcPr>
          <w:p w:rsidR="003A1607" w:rsidRDefault="003A1607" w:rsidP="003A1607">
            <w:pPr>
              <w:pStyle w:val="Geenafstand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MND</w:t>
            </w:r>
          </w:p>
        </w:tc>
      </w:tr>
      <w:tr w:rsidR="003A1607" w:rsidRPr="000629F1" w:rsidTr="003A1607">
        <w:trPr>
          <w:trHeight w:val="284"/>
        </w:trPr>
        <w:tc>
          <w:tcPr>
            <w:tcW w:w="3085" w:type="dxa"/>
          </w:tcPr>
          <w:p w:rsidR="003A1607" w:rsidRPr="000629F1" w:rsidRDefault="003A1607" w:rsidP="00763491">
            <w:pPr>
              <w:pStyle w:val="Geenafstand"/>
              <w:rPr>
                <w:sz w:val="19"/>
                <w:szCs w:val="19"/>
                <w:lang w:val="en-US"/>
              </w:rPr>
            </w:pPr>
            <w:r w:rsidRPr="000629F1">
              <w:rPr>
                <w:sz w:val="19"/>
                <w:szCs w:val="19"/>
                <w:lang w:val="en-US"/>
              </w:rPr>
              <w:t xml:space="preserve">High Field Magnet Laboratory, </w:t>
            </w:r>
            <w:proofErr w:type="spellStart"/>
            <w:r w:rsidRPr="000629F1">
              <w:rPr>
                <w:sz w:val="19"/>
                <w:szCs w:val="19"/>
                <w:lang w:val="en-US"/>
              </w:rPr>
              <w:t>Toernooiveld</w:t>
            </w:r>
            <w:proofErr w:type="spellEnd"/>
            <w:r w:rsidRPr="000629F1">
              <w:rPr>
                <w:sz w:val="19"/>
                <w:szCs w:val="19"/>
                <w:lang w:val="en-US"/>
              </w:rPr>
              <w:t xml:space="preserve"> 7, Nijmegen (50kV)</w:t>
            </w:r>
          </w:p>
        </w:tc>
        <w:tc>
          <w:tcPr>
            <w:tcW w:w="1985" w:type="dxa"/>
          </w:tcPr>
          <w:p w:rsidR="003A1607" w:rsidRPr="000629F1" w:rsidRDefault="003A1607" w:rsidP="00763491">
            <w:pPr>
              <w:pStyle w:val="Geenafstand"/>
              <w:rPr>
                <w:sz w:val="19"/>
                <w:szCs w:val="19"/>
              </w:rPr>
            </w:pPr>
            <w:r w:rsidRPr="000629F1">
              <w:rPr>
                <w:sz w:val="19"/>
                <w:szCs w:val="19"/>
              </w:rPr>
              <w:t>871687120000062675</w:t>
            </w:r>
          </w:p>
        </w:tc>
        <w:tc>
          <w:tcPr>
            <w:tcW w:w="1417" w:type="dxa"/>
          </w:tcPr>
          <w:p w:rsidR="003A1607" w:rsidRPr="000629F1" w:rsidRDefault="003A1607" w:rsidP="00763491">
            <w:pPr>
              <w:pStyle w:val="Geenafstand"/>
              <w:jc w:val="right"/>
              <w:rPr>
                <w:sz w:val="19"/>
                <w:szCs w:val="19"/>
              </w:rPr>
            </w:pPr>
            <w:r w:rsidRPr="000629F1">
              <w:rPr>
                <w:sz w:val="19"/>
                <w:szCs w:val="19"/>
              </w:rPr>
              <w:t xml:space="preserve">12.300 </w:t>
            </w:r>
            <w:proofErr w:type="spellStart"/>
            <w:r w:rsidRPr="000629F1">
              <w:rPr>
                <w:sz w:val="19"/>
                <w:szCs w:val="19"/>
              </w:rPr>
              <w:t>MWh</w:t>
            </w:r>
            <w:proofErr w:type="spellEnd"/>
          </w:p>
        </w:tc>
        <w:tc>
          <w:tcPr>
            <w:tcW w:w="1134" w:type="dxa"/>
          </w:tcPr>
          <w:p w:rsidR="003A1607" w:rsidRPr="000629F1" w:rsidRDefault="003A1607" w:rsidP="003A1607">
            <w:pPr>
              <w:pStyle w:val="Geenafstand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E3A</w:t>
            </w:r>
          </w:p>
        </w:tc>
        <w:tc>
          <w:tcPr>
            <w:tcW w:w="851" w:type="dxa"/>
          </w:tcPr>
          <w:p w:rsidR="003A1607" w:rsidRDefault="003A1607" w:rsidP="003A1607">
            <w:pPr>
              <w:pStyle w:val="Geenafstand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TMT</w:t>
            </w:r>
          </w:p>
        </w:tc>
      </w:tr>
      <w:tr w:rsidR="003A1607" w:rsidRPr="000629F1" w:rsidTr="003A1607">
        <w:trPr>
          <w:trHeight w:val="284"/>
        </w:trPr>
        <w:tc>
          <w:tcPr>
            <w:tcW w:w="3085" w:type="dxa"/>
          </w:tcPr>
          <w:p w:rsidR="003A1607" w:rsidRPr="000629F1" w:rsidRDefault="003A1607" w:rsidP="00763491">
            <w:pPr>
              <w:pStyle w:val="Geenafstand"/>
              <w:rPr>
                <w:sz w:val="19"/>
                <w:szCs w:val="19"/>
              </w:rPr>
            </w:pPr>
            <w:r w:rsidRPr="000629F1">
              <w:rPr>
                <w:sz w:val="19"/>
                <w:szCs w:val="19"/>
              </w:rPr>
              <w:t xml:space="preserve">Dr. </w:t>
            </w:r>
            <w:proofErr w:type="spellStart"/>
            <w:r w:rsidRPr="000629F1">
              <w:rPr>
                <w:sz w:val="19"/>
                <w:szCs w:val="19"/>
              </w:rPr>
              <w:t>Nuijsenstraat</w:t>
            </w:r>
            <w:proofErr w:type="spellEnd"/>
            <w:r w:rsidRPr="000629F1">
              <w:rPr>
                <w:sz w:val="19"/>
                <w:szCs w:val="19"/>
              </w:rPr>
              <w:t xml:space="preserve"> 5835 DT, Beugen</w:t>
            </w:r>
          </w:p>
        </w:tc>
        <w:tc>
          <w:tcPr>
            <w:tcW w:w="1985" w:type="dxa"/>
          </w:tcPr>
          <w:p w:rsidR="003A1607" w:rsidRPr="000629F1" w:rsidRDefault="003A1607" w:rsidP="00763491">
            <w:pPr>
              <w:pStyle w:val="Geenafstand"/>
              <w:rPr>
                <w:sz w:val="19"/>
                <w:szCs w:val="19"/>
              </w:rPr>
            </w:pPr>
            <w:r w:rsidRPr="000629F1">
              <w:rPr>
                <w:sz w:val="19"/>
                <w:szCs w:val="19"/>
              </w:rPr>
              <w:t>871687910000365636</w:t>
            </w:r>
          </w:p>
        </w:tc>
        <w:tc>
          <w:tcPr>
            <w:tcW w:w="1417" w:type="dxa"/>
          </w:tcPr>
          <w:p w:rsidR="003A1607" w:rsidRPr="000629F1" w:rsidRDefault="003A1607" w:rsidP="00763491">
            <w:pPr>
              <w:pStyle w:val="Geenafstand"/>
              <w:jc w:val="right"/>
              <w:rPr>
                <w:sz w:val="19"/>
                <w:szCs w:val="19"/>
              </w:rPr>
            </w:pPr>
            <w:r w:rsidRPr="000629F1">
              <w:rPr>
                <w:sz w:val="19"/>
                <w:szCs w:val="19"/>
              </w:rPr>
              <w:t xml:space="preserve">300 </w:t>
            </w:r>
            <w:proofErr w:type="spellStart"/>
            <w:r w:rsidRPr="000629F1">
              <w:rPr>
                <w:sz w:val="19"/>
                <w:szCs w:val="19"/>
              </w:rPr>
              <w:t>MWh</w:t>
            </w:r>
            <w:proofErr w:type="spellEnd"/>
            <w:r w:rsidRPr="000629F1">
              <w:rPr>
                <w:sz w:val="19"/>
                <w:szCs w:val="19"/>
              </w:rPr>
              <w:t xml:space="preserve"> </w:t>
            </w:r>
          </w:p>
        </w:tc>
        <w:tc>
          <w:tcPr>
            <w:tcW w:w="1134" w:type="dxa"/>
          </w:tcPr>
          <w:p w:rsidR="003A1607" w:rsidRPr="000629F1" w:rsidRDefault="003A1607" w:rsidP="003A1607">
            <w:pPr>
              <w:pStyle w:val="Geenafstand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E3A</w:t>
            </w:r>
          </w:p>
        </w:tc>
        <w:tc>
          <w:tcPr>
            <w:tcW w:w="851" w:type="dxa"/>
          </w:tcPr>
          <w:p w:rsidR="003A1607" w:rsidRDefault="003A1607" w:rsidP="003A1607">
            <w:pPr>
              <w:pStyle w:val="Geenafstand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TMT</w:t>
            </w:r>
          </w:p>
        </w:tc>
      </w:tr>
    </w:tbl>
    <w:p w:rsidR="00390258" w:rsidRDefault="00390258" w:rsidP="00390258">
      <w:pPr>
        <w:pStyle w:val="stlParagraafKop"/>
      </w:pPr>
    </w:p>
    <w:p w:rsidR="00763491" w:rsidRDefault="00763491" w:rsidP="00390258">
      <w:pPr>
        <w:pStyle w:val="stlParagraafKop"/>
      </w:pPr>
    </w:p>
    <w:p w:rsidR="00763491" w:rsidRDefault="00763491" w:rsidP="00390258">
      <w:pPr>
        <w:pStyle w:val="stlParagraafKop"/>
      </w:pPr>
    </w:p>
    <w:p w:rsidR="00763491" w:rsidRDefault="00763491" w:rsidP="00390258">
      <w:pPr>
        <w:pStyle w:val="stlParagraafKop"/>
      </w:pPr>
    </w:p>
    <w:p w:rsidR="00763491" w:rsidRDefault="00763491" w:rsidP="00390258">
      <w:pPr>
        <w:pStyle w:val="stlParagraafKop"/>
      </w:pPr>
    </w:p>
    <w:p w:rsidR="00763491" w:rsidRDefault="00763491" w:rsidP="00390258">
      <w:pPr>
        <w:pStyle w:val="stlParagraafKop"/>
      </w:pPr>
    </w:p>
    <w:p w:rsidR="00763491" w:rsidRDefault="00763491" w:rsidP="00390258">
      <w:pPr>
        <w:pStyle w:val="stlParagraafKop"/>
      </w:pPr>
    </w:p>
    <w:p w:rsidR="00763491" w:rsidRDefault="00763491" w:rsidP="00390258">
      <w:pPr>
        <w:pStyle w:val="stlParagraafKop"/>
      </w:pPr>
    </w:p>
    <w:p w:rsidR="00763491" w:rsidRDefault="00763491" w:rsidP="00390258">
      <w:pPr>
        <w:pStyle w:val="stlParagraafKop"/>
      </w:pPr>
    </w:p>
    <w:p w:rsidR="00763491" w:rsidRDefault="00763491" w:rsidP="00390258">
      <w:pPr>
        <w:pStyle w:val="stlParagraafKop"/>
      </w:pPr>
    </w:p>
    <w:p w:rsidR="00763491" w:rsidRDefault="00763491" w:rsidP="00390258">
      <w:pPr>
        <w:pStyle w:val="stlParagraafKop"/>
      </w:pPr>
    </w:p>
    <w:p w:rsidR="003A1607" w:rsidRDefault="003A1607" w:rsidP="00390258">
      <w:pPr>
        <w:pStyle w:val="stlParagraafKop"/>
      </w:pPr>
    </w:p>
    <w:p w:rsidR="008B5B33" w:rsidRDefault="008B5B33" w:rsidP="00390258">
      <w:pPr>
        <w:pStyle w:val="stlParagraafKop"/>
      </w:pPr>
      <w:r>
        <w:t>MEETDATA</w:t>
      </w:r>
    </w:p>
    <w:p w:rsidR="00763491" w:rsidRDefault="00763491" w:rsidP="00763491">
      <w:pPr>
        <w:pStyle w:val="Kop1"/>
        <w:numPr>
          <w:ilvl w:val="0"/>
          <w:numId w:val="0"/>
        </w:numPr>
        <w:rPr>
          <w:rFonts w:asciiTheme="minorHAnsi" w:hAnsiTheme="minorHAnsi"/>
          <w:b w:val="0"/>
          <w:color w:val="000000" w:themeColor="text1"/>
          <w:sz w:val="24"/>
          <w:szCs w:val="24"/>
        </w:rPr>
      </w:pPr>
      <w:r w:rsidRPr="00763491">
        <w:rPr>
          <w:rFonts w:asciiTheme="minorHAnsi" w:hAnsiTheme="minorHAnsi"/>
          <w:b w:val="0"/>
          <w:color w:val="000000" w:themeColor="text1"/>
          <w:sz w:val="20"/>
          <w:szCs w:val="20"/>
        </w:rPr>
        <w:t xml:space="preserve">In Excel </w:t>
      </w:r>
      <w:proofErr w:type="spellStart"/>
      <w:r w:rsidRPr="00763491">
        <w:rPr>
          <w:rFonts w:asciiTheme="minorHAnsi" w:hAnsiTheme="minorHAnsi"/>
          <w:b w:val="0"/>
          <w:color w:val="000000" w:themeColor="text1"/>
          <w:sz w:val="20"/>
          <w:szCs w:val="20"/>
        </w:rPr>
        <w:t>format</w:t>
      </w:r>
      <w:proofErr w:type="spellEnd"/>
      <w:r w:rsidRPr="00763491">
        <w:rPr>
          <w:rFonts w:asciiTheme="minorHAnsi" w:hAnsiTheme="minorHAnsi"/>
          <w:b w:val="0"/>
          <w:color w:val="000000" w:themeColor="text1"/>
          <w:sz w:val="24"/>
          <w:szCs w:val="24"/>
        </w:rPr>
        <w:t xml:space="preserve"> </w:t>
      </w:r>
      <w:r w:rsidRPr="00763491">
        <w:rPr>
          <w:rFonts w:asciiTheme="minorHAnsi" w:hAnsiTheme="minorHAnsi"/>
          <w:b w:val="0"/>
          <w:color w:val="000000" w:themeColor="text1"/>
          <w:sz w:val="16"/>
          <w:szCs w:val="16"/>
        </w:rPr>
        <w:t>(Map: Bijlage 7_Overzicht aansluitingen en meetdata 2016-2017)</w:t>
      </w:r>
      <w:r w:rsidRPr="00763491">
        <w:rPr>
          <w:rFonts w:asciiTheme="minorHAnsi" w:hAnsiTheme="minorHAnsi"/>
          <w:b w:val="0"/>
          <w:color w:val="000000" w:themeColor="text1"/>
          <w:sz w:val="20"/>
          <w:szCs w:val="20"/>
        </w:rPr>
        <w:t xml:space="preserve"> zijn de volgende bestanden toegevoegd:</w:t>
      </w:r>
      <w:r w:rsidRPr="00763491">
        <w:rPr>
          <w:rFonts w:asciiTheme="minorHAnsi" w:hAnsiTheme="minorHAnsi"/>
          <w:b w:val="0"/>
          <w:color w:val="000000" w:themeColor="text1"/>
          <w:sz w:val="24"/>
          <w:szCs w:val="24"/>
        </w:rPr>
        <w:t xml:space="preserve"> </w:t>
      </w:r>
    </w:p>
    <w:p w:rsidR="00763491" w:rsidRPr="00763491" w:rsidRDefault="00763491" w:rsidP="00763491">
      <w:pPr>
        <w:pStyle w:val="stlParagraafKop"/>
        <w:rPr>
          <w:b w:val="0"/>
        </w:rPr>
      </w:pPr>
    </w:p>
    <w:p w:rsidR="00763491" w:rsidRPr="00763491" w:rsidRDefault="00763491" w:rsidP="00763491">
      <w:pPr>
        <w:pStyle w:val="Geenafstand"/>
        <w:rPr>
          <w:sz w:val="20"/>
          <w:szCs w:val="20"/>
          <w:u w:val="single"/>
        </w:rPr>
      </w:pPr>
      <w:r w:rsidRPr="00763491">
        <w:rPr>
          <w:sz w:val="20"/>
          <w:szCs w:val="20"/>
          <w:u w:val="single"/>
        </w:rPr>
        <w:t xml:space="preserve">Kwartierdata 2016 en 2017: </w:t>
      </w:r>
    </w:p>
    <w:p w:rsidR="00763491" w:rsidRPr="00763491" w:rsidRDefault="00763491" w:rsidP="00763491">
      <w:pPr>
        <w:pStyle w:val="Geenafstand"/>
        <w:numPr>
          <w:ilvl w:val="0"/>
          <w:numId w:val="14"/>
        </w:numPr>
        <w:rPr>
          <w:sz w:val="20"/>
          <w:szCs w:val="20"/>
        </w:rPr>
      </w:pPr>
      <w:r w:rsidRPr="00763491">
        <w:rPr>
          <w:sz w:val="20"/>
          <w:szCs w:val="20"/>
        </w:rPr>
        <w:t xml:space="preserve">Meetdata Stichting Katholieke Universiteit </w:t>
      </w:r>
      <w:proofErr w:type="spellStart"/>
      <w:r w:rsidRPr="00763491">
        <w:rPr>
          <w:sz w:val="20"/>
          <w:szCs w:val="20"/>
        </w:rPr>
        <w:t>Geertgroote</w:t>
      </w:r>
      <w:proofErr w:type="spellEnd"/>
      <w:r w:rsidRPr="00763491">
        <w:rPr>
          <w:sz w:val="20"/>
          <w:szCs w:val="20"/>
        </w:rPr>
        <w:t xml:space="preserve"> elektra 2016.xlsx </w:t>
      </w:r>
    </w:p>
    <w:p w:rsidR="00763491" w:rsidRPr="00763491" w:rsidRDefault="00763491" w:rsidP="00763491">
      <w:pPr>
        <w:pStyle w:val="Geenafstand"/>
        <w:numPr>
          <w:ilvl w:val="0"/>
          <w:numId w:val="14"/>
        </w:numPr>
        <w:rPr>
          <w:sz w:val="20"/>
          <w:szCs w:val="20"/>
        </w:rPr>
      </w:pPr>
      <w:r w:rsidRPr="00763491">
        <w:rPr>
          <w:sz w:val="20"/>
          <w:szCs w:val="20"/>
        </w:rPr>
        <w:t xml:space="preserve">Meetdata Stichting Katholieke Universiteit </w:t>
      </w:r>
      <w:proofErr w:type="spellStart"/>
      <w:r w:rsidRPr="00763491">
        <w:rPr>
          <w:sz w:val="20"/>
          <w:szCs w:val="20"/>
        </w:rPr>
        <w:t>Geertgroote</w:t>
      </w:r>
      <w:proofErr w:type="spellEnd"/>
      <w:r w:rsidRPr="00763491">
        <w:rPr>
          <w:sz w:val="20"/>
          <w:szCs w:val="20"/>
        </w:rPr>
        <w:t xml:space="preserve"> elektra 2017.xlsx</w:t>
      </w:r>
    </w:p>
    <w:p w:rsidR="00763491" w:rsidRPr="00763491" w:rsidRDefault="00763491" w:rsidP="00763491">
      <w:pPr>
        <w:pStyle w:val="Geenafstand"/>
        <w:numPr>
          <w:ilvl w:val="0"/>
          <w:numId w:val="14"/>
        </w:numPr>
        <w:rPr>
          <w:sz w:val="20"/>
          <w:szCs w:val="20"/>
        </w:rPr>
      </w:pPr>
      <w:r w:rsidRPr="00763491">
        <w:rPr>
          <w:sz w:val="20"/>
          <w:szCs w:val="20"/>
        </w:rPr>
        <w:t xml:space="preserve">Meetdata Stichting Katholieke Universiteit </w:t>
      </w:r>
      <w:proofErr w:type="spellStart"/>
      <w:r w:rsidRPr="00763491">
        <w:rPr>
          <w:sz w:val="20"/>
          <w:szCs w:val="20"/>
        </w:rPr>
        <w:t>Adelbertusplein</w:t>
      </w:r>
      <w:proofErr w:type="spellEnd"/>
      <w:r w:rsidRPr="00763491">
        <w:rPr>
          <w:sz w:val="20"/>
          <w:szCs w:val="20"/>
        </w:rPr>
        <w:t xml:space="preserve"> elektra 2016.xlsx</w:t>
      </w:r>
    </w:p>
    <w:p w:rsidR="00763491" w:rsidRPr="00763491" w:rsidRDefault="00763491" w:rsidP="00763491">
      <w:pPr>
        <w:pStyle w:val="Geenafstand"/>
        <w:numPr>
          <w:ilvl w:val="0"/>
          <w:numId w:val="14"/>
        </w:numPr>
        <w:rPr>
          <w:sz w:val="20"/>
          <w:szCs w:val="20"/>
        </w:rPr>
      </w:pPr>
      <w:r w:rsidRPr="00763491">
        <w:rPr>
          <w:sz w:val="20"/>
          <w:szCs w:val="20"/>
        </w:rPr>
        <w:t xml:space="preserve">Meetdata Stichting Katholieke Universiteit </w:t>
      </w:r>
      <w:proofErr w:type="spellStart"/>
      <w:r w:rsidRPr="00763491">
        <w:rPr>
          <w:sz w:val="20"/>
          <w:szCs w:val="20"/>
        </w:rPr>
        <w:t>Adelbertusplein</w:t>
      </w:r>
      <w:proofErr w:type="spellEnd"/>
      <w:r w:rsidRPr="00763491">
        <w:rPr>
          <w:sz w:val="20"/>
          <w:szCs w:val="20"/>
        </w:rPr>
        <w:t xml:space="preserve"> elektra 2017.xlsx </w:t>
      </w:r>
    </w:p>
    <w:p w:rsidR="00763491" w:rsidRPr="00763491" w:rsidRDefault="00763491" w:rsidP="00763491">
      <w:pPr>
        <w:pStyle w:val="Geenafstand"/>
        <w:numPr>
          <w:ilvl w:val="0"/>
          <w:numId w:val="14"/>
        </w:numPr>
        <w:rPr>
          <w:sz w:val="20"/>
          <w:szCs w:val="20"/>
        </w:rPr>
      </w:pPr>
      <w:r w:rsidRPr="00763491">
        <w:rPr>
          <w:sz w:val="20"/>
          <w:szCs w:val="20"/>
        </w:rPr>
        <w:t>Meetdata Stichting Katholieke Universiteit Toernooiveld elektra 2016.xlsx</w:t>
      </w:r>
    </w:p>
    <w:p w:rsidR="00763491" w:rsidRPr="00763491" w:rsidRDefault="00763491" w:rsidP="00763491">
      <w:pPr>
        <w:pStyle w:val="Geenafstand"/>
        <w:numPr>
          <w:ilvl w:val="0"/>
          <w:numId w:val="14"/>
        </w:numPr>
        <w:rPr>
          <w:sz w:val="20"/>
          <w:szCs w:val="20"/>
        </w:rPr>
      </w:pPr>
      <w:r w:rsidRPr="00763491">
        <w:rPr>
          <w:sz w:val="20"/>
          <w:szCs w:val="20"/>
        </w:rPr>
        <w:t>Meetdata Stichting Katholieke Universiteit Toernooiveld elektra 2017.xlsx</w:t>
      </w:r>
    </w:p>
    <w:p w:rsidR="00763491" w:rsidRPr="00763491" w:rsidRDefault="00763491" w:rsidP="00763491">
      <w:pPr>
        <w:pStyle w:val="Geenafstand"/>
        <w:rPr>
          <w:sz w:val="20"/>
          <w:szCs w:val="20"/>
        </w:rPr>
      </w:pPr>
    </w:p>
    <w:p w:rsidR="00763491" w:rsidRPr="00763491" w:rsidRDefault="00763491" w:rsidP="00763491">
      <w:pPr>
        <w:pStyle w:val="Geenafstand"/>
        <w:rPr>
          <w:sz w:val="20"/>
          <w:szCs w:val="20"/>
          <w:u w:val="single"/>
        </w:rPr>
      </w:pPr>
      <w:r w:rsidRPr="00763491">
        <w:rPr>
          <w:sz w:val="20"/>
          <w:szCs w:val="20"/>
          <w:u w:val="single"/>
        </w:rPr>
        <w:t xml:space="preserve">Kwartierdata 2017 van: </w:t>
      </w:r>
    </w:p>
    <w:p w:rsidR="00763491" w:rsidRPr="00763491" w:rsidRDefault="00763491" w:rsidP="00763491">
      <w:pPr>
        <w:pStyle w:val="Geenafstand"/>
        <w:numPr>
          <w:ilvl w:val="0"/>
          <w:numId w:val="15"/>
        </w:numPr>
        <w:rPr>
          <w:sz w:val="20"/>
          <w:szCs w:val="20"/>
          <w:u w:val="single"/>
        </w:rPr>
      </w:pPr>
      <w:r w:rsidRPr="00763491">
        <w:rPr>
          <w:sz w:val="20"/>
          <w:szCs w:val="20"/>
        </w:rPr>
        <w:t xml:space="preserve">Meetdata Stichting Katholieke Universiteit </w:t>
      </w:r>
      <w:proofErr w:type="spellStart"/>
      <w:r w:rsidRPr="00763491">
        <w:rPr>
          <w:sz w:val="20"/>
          <w:szCs w:val="20"/>
        </w:rPr>
        <w:t>Bergmanianum</w:t>
      </w:r>
      <w:proofErr w:type="spellEnd"/>
      <w:r w:rsidRPr="00763491">
        <w:rPr>
          <w:sz w:val="20"/>
          <w:szCs w:val="20"/>
        </w:rPr>
        <w:t xml:space="preserve"> elektra 2017.xlsx</w:t>
      </w:r>
      <w:r w:rsidRPr="00763491">
        <w:rPr>
          <w:sz w:val="20"/>
          <w:szCs w:val="20"/>
        </w:rPr>
        <w:br/>
      </w:r>
    </w:p>
    <w:p w:rsidR="00763491" w:rsidRPr="00763491" w:rsidRDefault="00763491" w:rsidP="00763491">
      <w:pPr>
        <w:pStyle w:val="Geenafstand"/>
        <w:rPr>
          <w:sz w:val="20"/>
          <w:szCs w:val="20"/>
          <w:u w:val="single"/>
        </w:rPr>
      </w:pPr>
      <w:r w:rsidRPr="00763491">
        <w:rPr>
          <w:sz w:val="20"/>
          <w:szCs w:val="20"/>
          <w:u w:val="single"/>
        </w:rPr>
        <w:t xml:space="preserve">Maanddata: </w:t>
      </w:r>
    </w:p>
    <w:p w:rsidR="00763491" w:rsidRPr="00763491" w:rsidRDefault="00763491" w:rsidP="00763491">
      <w:pPr>
        <w:pStyle w:val="Geenafstand"/>
        <w:numPr>
          <w:ilvl w:val="0"/>
          <w:numId w:val="15"/>
        </w:numPr>
        <w:rPr>
          <w:sz w:val="20"/>
          <w:szCs w:val="20"/>
        </w:rPr>
      </w:pPr>
      <w:r w:rsidRPr="00763491">
        <w:rPr>
          <w:sz w:val="20"/>
          <w:szCs w:val="20"/>
        </w:rPr>
        <w:t xml:space="preserve">Maanddata </w:t>
      </w:r>
      <w:proofErr w:type="spellStart"/>
      <w:r w:rsidRPr="00763491">
        <w:rPr>
          <w:sz w:val="20"/>
          <w:szCs w:val="20"/>
        </w:rPr>
        <w:t>Overasselt</w:t>
      </w:r>
      <w:proofErr w:type="spellEnd"/>
      <w:r w:rsidRPr="00763491">
        <w:rPr>
          <w:sz w:val="20"/>
          <w:szCs w:val="20"/>
        </w:rPr>
        <w:t xml:space="preserve">, Beugen, </w:t>
      </w:r>
      <w:proofErr w:type="spellStart"/>
      <w:r w:rsidRPr="00763491">
        <w:rPr>
          <w:sz w:val="20"/>
          <w:szCs w:val="20"/>
        </w:rPr>
        <w:t>Ravenstein.xlsx</w:t>
      </w:r>
      <w:proofErr w:type="spellEnd"/>
    </w:p>
    <w:p w:rsidR="00763491" w:rsidRPr="00763491" w:rsidRDefault="00763491" w:rsidP="00763491">
      <w:pPr>
        <w:pStyle w:val="Geenafstand"/>
        <w:rPr>
          <w:sz w:val="20"/>
          <w:szCs w:val="20"/>
        </w:rPr>
      </w:pPr>
    </w:p>
    <w:p w:rsidR="00A52B1E" w:rsidRPr="00A52B1E" w:rsidRDefault="00A52B1E" w:rsidP="00763491">
      <w:pPr>
        <w:pStyle w:val="Geenafstand"/>
        <w:rPr>
          <w:sz w:val="20"/>
          <w:szCs w:val="20"/>
          <w:u w:val="single"/>
        </w:rPr>
      </w:pPr>
      <w:proofErr w:type="spellStart"/>
      <w:r w:rsidRPr="00A52B1E">
        <w:rPr>
          <w:sz w:val="20"/>
          <w:szCs w:val="20"/>
          <w:u w:val="single"/>
        </w:rPr>
        <w:t>Pilot</w:t>
      </w:r>
      <w:proofErr w:type="spellEnd"/>
      <w:r w:rsidRPr="00A52B1E">
        <w:rPr>
          <w:sz w:val="20"/>
          <w:szCs w:val="20"/>
          <w:u w:val="single"/>
        </w:rPr>
        <w:t xml:space="preserve"> </w:t>
      </w:r>
      <w:proofErr w:type="spellStart"/>
      <w:r w:rsidRPr="00A52B1E">
        <w:rPr>
          <w:sz w:val="20"/>
          <w:szCs w:val="20"/>
          <w:u w:val="single"/>
        </w:rPr>
        <w:t>uurmatching</w:t>
      </w:r>
      <w:proofErr w:type="spellEnd"/>
    </w:p>
    <w:p w:rsidR="00763491" w:rsidRPr="00A52B1E" w:rsidRDefault="00763491" w:rsidP="00A52B1E">
      <w:pPr>
        <w:pStyle w:val="Geenafstand"/>
        <w:rPr>
          <w:sz w:val="20"/>
          <w:szCs w:val="20"/>
        </w:rPr>
      </w:pPr>
      <w:proofErr w:type="spellStart"/>
      <w:r w:rsidRPr="00A52B1E">
        <w:rPr>
          <w:sz w:val="20"/>
          <w:szCs w:val="20"/>
        </w:rPr>
        <w:t>Uurlijkse</w:t>
      </w:r>
      <w:proofErr w:type="spellEnd"/>
      <w:r w:rsidRPr="00A52B1E">
        <w:rPr>
          <w:sz w:val="20"/>
          <w:szCs w:val="20"/>
        </w:rPr>
        <w:t xml:space="preserve"> gegevens elektriciteitsverbruik via een van de </w:t>
      </w:r>
      <w:proofErr w:type="spellStart"/>
      <w:r w:rsidRPr="00A52B1E">
        <w:rPr>
          <w:sz w:val="20"/>
          <w:szCs w:val="20"/>
        </w:rPr>
        <w:t>strangen</w:t>
      </w:r>
      <w:proofErr w:type="spellEnd"/>
      <w:r w:rsidRPr="00A52B1E">
        <w:rPr>
          <w:sz w:val="20"/>
          <w:szCs w:val="20"/>
        </w:rPr>
        <w:t xml:space="preserve"> vanaf het 10 kV inkoopstation</w:t>
      </w:r>
      <w:r w:rsidR="00A52B1E" w:rsidRPr="00A52B1E">
        <w:rPr>
          <w:sz w:val="20"/>
          <w:szCs w:val="20"/>
        </w:rPr>
        <w:t xml:space="preserve"> </w:t>
      </w:r>
      <w:r w:rsidRPr="00A52B1E">
        <w:rPr>
          <w:sz w:val="20"/>
          <w:szCs w:val="20"/>
        </w:rPr>
        <w:t>t</w:t>
      </w:r>
      <w:r w:rsidR="00A52B1E" w:rsidRPr="00A52B1E">
        <w:rPr>
          <w:sz w:val="20"/>
          <w:szCs w:val="20"/>
        </w:rPr>
        <w:t xml:space="preserve">en behoeve van kans 2. </w:t>
      </w:r>
    </w:p>
    <w:p w:rsidR="00763491" w:rsidRPr="00763491" w:rsidRDefault="00763491" w:rsidP="00390258">
      <w:pPr>
        <w:pStyle w:val="stlParagraafKop"/>
        <w:rPr>
          <w:b w:val="0"/>
        </w:rPr>
      </w:pPr>
    </w:p>
    <w:p w:rsidR="00763491" w:rsidRPr="00390258" w:rsidRDefault="00763491" w:rsidP="00763491">
      <w:pPr>
        <w:pStyle w:val="stlParagraafKop"/>
        <w:ind w:left="284" w:firstLine="283"/>
      </w:pPr>
    </w:p>
    <w:sectPr w:rsidR="00763491" w:rsidRPr="00390258" w:rsidSect="008C1884">
      <w:footerReference w:type="default" r:id="rId8"/>
      <w:headerReference w:type="first" r:id="rId9"/>
      <w:footerReference w:type="first" r:id="rId10"/>
      <w:pgSz w:w="12240" w:h="15840" w:code="1"/>
      <w:pgMar w:top="1803" w:right="1417" w:bottom="1417" w:left="1417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3E3F" w:rsidRDefault="00363E3F" w:rsidP="00AD2D54">
      <w:pPr>
        <w:spacing w:line="240" w:lineRule="auto"/>
      </w:pPr>
      <w:r>
        <w:separator/>
      </w:r>
    </w:p>
  </w:endnote>
  <w:endnote w:type="continuationSeparator" w:id="0">
    <w:p w:rsidR="00363E3F" w:rsidRDefault="00363E3F" w:rsidP="00AD2D5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B33" w:rsidRDefault="008B5B33"/>
  <w:tbl>
    <w:tblPr>
      <w:tblW w:w="0" w:type="auto"/>
      <w:tblLayout w:type="fixed"/>
      <w:tblCellMar>
        <w:left w:w="0" w:type="dxa"/>
        <w:right w:w="0" w:type="dxa"/>
      </w:tblCellMar>
      <w:tblLook w:val="04A0"/>
    </w:tblPr>
    <w:tblGrid>
      <w:gridCol w:w="9072"/>
    </w:tblGrid>
    <w:tr w:rsidR="007B57E7" w:rsidRPr="008B5B33" w:rsidTr="00FF7A11">
      <w:tc>
        <w:tcPr>
          <w:tcW w:w="9072" w:type="dxa"/>
        </w:tcPr>
        <w:p w:rsidR="007B57E7" w:rsidRPr="008B5B33" w:rsidRDefault="008B5B33" w:rsidP="008B5B33">
          <w:pPr>
            <w:pStyle w:val="stlPaginanummer"/>
            <w:rPr>
              <w:sz w:val="18"/>
              <w:szCs w:val="18"/>
            </w:rPr>
          </w:pPr>
          <w:r w:rsidRPr="008B5B33">
            <w:rPr>
              <w:sz w:val="18"/>
              <w:szCs w:val="18"/>
            </w:rPr>
            <w:t xml:space="preserve">Bijlage 7: Overzicht aansluitingen en meetdata                                                                                                                          </w:t>
          </w:r>
          <w:r w:rsidR="00751244" w:rsidRPr="008B5B33">
            <w:rPr>
              <w:sz w:val="18"/>
              <w:szCs w:val="18"/>
            </w:rPr>
            <w:fldChar w:fldCharType="begin"/>
          </w:r>
          <w:r w:rsidR="007B57E7" w:rsidRPr="008B5B33">
            <w:rPr>
              <w:sz w:val="18"/>
              <w:szCs w:val="18"/>
            </w:rPr>
            <w:instrText xml:space="preserve"> PAGE   \* MERGEFORMAT </w:instrText>
          </w:r>
          <w:r w:rsidR="00751244" w:rsidRPr="008B5B33">
            <w:rPr>
              <w:sz w:val="18"/>
              <w:szCs w:val="18"/>
            </w:rPr>
            <w:fldChar w:fldCharType="separate"/>
          </w:r>
          <w:r w:rsidR="005D7362">
            <w:rPr>
              <w:noProof/>
              <w:sz w:val="18"/>
              <w:szCs w:val="18"/>
            </w:rPr>
            <w:t>2</w:t>
          </w:r>
          <w:r w:rsidR="00751244" w:rsidRPr="008B5B33">
            <w:rPr>
              <w:sz w:val="18"/>
              <w:szCs w:val="18"/>
            </w:rPr>
            <w:fldChar w:fldCharType="end"/>
          </w:r>
          <w:r w:rsidR="007B57E7" w:rsidRPr="008B5B33">
            <w:rPr>
              <w:sz w:val="18"/>
              <w:szCs w:val="18"/>
            </w:rPr>
            <w:t xml:space="preserve">  van </w:t>
          </w:r>
          <w:r w:rsidR="007B57E7" w:rsidRPr="008B5B33">
            <w:rPr>
              <w:rFonts w:cs="Arial"/>
              <w:sz w:val="18"/>
              <w:szCs w:val="18"/>
            </w:rPr>
            <w:t xml:space="preserve"> </w:t>
          </w:r>
          <w:r w:rsidR="00751244" w:rsidRPr="008B5B33">
            <w:rPr>
              <w:rFonts w:cs="Arial"/>
              <w:sz w:val="18"/>
              <w:szCs w:val="18"/>
            </w:rPr>
            <w:fldChar w:fldCharType="begin"/>
          </w:r>
          <w:r w:rsidR="007B57E7" w:rsidRPr="008B5B33">
            <w:rPr>
              <w:rFonts w:cs="Arial"/>
              <w:sz w:val="18"/>
              <w:szCs w:val="18"/>
            </w:rPr>
            <w:instrText>NUMPAGES</w:instrText>
          </w:r>
          <w:r w:rsidR="00751244" w:rsidRPr="008B5B33">
            <w:rPr>
              <w:rFonts w:cs="Arial"/>
              <w:sz w:val="18"/>
              <w:szCs w:val="18"/>
            </w:rPr>
            <w:fldChar w:fldCharType="separate"/>
          </w:r>
          <w:r w:rsidR="005D7362">
            <w:rPr>
              <w:rFonts w:cs="Arial"/>
              <w:noProof/>
              <w:sz w:val="18"/>
              <w:szCs w:val="18"/>
            </w:rPr>
            <w:t>2</w:t>
          </w:r>
          <w:r w:rsidR="00751244" w:rsidRPr="008B5B33">
            <w:rPr>
              <w:rFonts w:cs="Arial"/>
              <w:sz w:val="18"/>
              <w:szCs w:val="18"/>
            </w:rPr>
            <w:fldChar w:fldCharType="end"/>
          </w:r>
        </w:p>
      </w:tc>
    </w:tr>
    <w:tr w:rsidR="007B57E7" w:rsidRPr="008B5B33" w:rsidTr="00FF7A11">
      <w:tc>
        <w:tcPr>
          <w:tcW w:w="9072" w:type="dxa"/>
        </w:tcPr>
        <w:p w:rsidR="007B57E7" w:rsidRPr="008B5B33" w:rsidRDefault="007B57E7" w:rsidP="00FF7A11">
          <w:pPr>
            <w:pStyle w:val="stlPaginanummer"/>
            <w:rPr>
              <w:sz w:val="18"/>
              <w:szCs w:val="18"/>
            </w:rPr>
          </w:pPr>
        </w:p>
      </w:tc>
    </w:tr>
    <w:tr w:rsidR="007B57E7" w:rsidRPr="008B5B33" w:rsidTr="00FF7A11">
      <w:tc>
        <w:tcPr>
          <w:tcW w:w="9072" w:type="dxa"/>
        </w:tcPr>
        <w:p w:rsidR="007B57E7" w:rsidRPr="008B5B33" w:rsidRDefault="007B57E7" w:rsidP="00FF7A11">
          <w:pPr>
            <w:pStyle w:val="stlPaginanummer"/>
            <w:rPr>
              <w:sz w:val="18"/>
              <w:szCs w:val="18"/>
            </w:rPr>
          </w:pPr>
        </w:p>
      </w:tc>
    </w:tr>
    <w:tr w:rsidR="007B57E7" w:rsidRPr="008B5B33" w:rsidTr="00FF7A11">
      <w:tc>
        <w:tcPr>
          <w:tcW w:w="9072" w:type="dxa"/>
        </w:tcPr>
        <w:p w:rsidR="007B57E7" w:rsidRPr="008B5B33" w:rsidRDefault="007B57E7" w:rsidP="00FF7A11">
          <w:pPr>
            <w:pStyle w:val="stlPaginanummer"/>
            <w:rPr>
              <w:sz w:val="18"/>
              <w:szCs w:val="18"/>
            </w:rPr>
          </w:pPr>
        </w:p>
      </w:tc>
    </w:tr>
  </w:tbl>
  <w:p w:rsidR="00D97825" w:rsidRDefault="00D97825">
    <w:pPr>
      <w:pStyle w:val="Voetteks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0" w:type="dxa"/>
        <w:right w:w="0" w:type="dxa"/>
      </w:tblCellMar>
      <w:tblLook w:val="04A0"/>
    </w:tblPr>
    <w:tblGrid>
      <w:gridCol w:w="9072"/>
    </w:tblGrid>
    <w:tr w:rsidR="007B57E7" w:rsidRPr="00502F04" w:rsidTr="007B57E7">
      <w:tc>
        <w:tcPr>
          <w:tcW w:w="9072" w:type="dxa"/>
        </w:tcPr>
        <w:p w:rsidR="007B57E7" w:rsidRPr="00502F04" w:rsidRDefault="00751244" w:rsidP="007B57E7">
          <w:pPr>
            <w:pStyle w:val="stlPaginanummer"/>
          </w:pPr>
          <w:r w:rsidRPr="00CA11E7">
            <w:rPr>
              <w:sz w:val="18"/>
              <w:szCs w:val="18"/>
            </w:rPr>
            <w:fldChar w:fldCharType="begin"/>
          </w:r>
          <w:r w:rsidR="007B57E7" w:rsidRPr="00CA11E7">
            <w:rPr>
              <w:sz w:val="18"/>
              <w:szCs w:val="18"/>
            </w:rPr>
            <w:instrText xml:space="preserve"> PAGE   \* MERGEFORMAT </w:instrText>
          </w:r>
          <w:r w:rsidRPr="00CA11E7">
            <w:rPr>
              <w:sz w:val="18"/>
              <w:szCs w:val="18"/>
            </w:rPr>
            <w:fldChar w:fldCharType="separate"/>
          </w:r>
          <w:r w:rsidR="00A52B1E">
            <w:rPr>
              <w:noProof/>
              <w:sz w:val="18"/>
              <w:szCs w:val="18"/>
            </w:rPr>
            <w:t>1</w:t>
          </w:r>
          <w:r w:rsidRPr="00CA11E7">
            <w:rPr>
              <w:sz w:val="18"/>
              <w:szCs w:val="18"/>
            </w:rPr>
            <w:fldChar w:fldCharType="end"/>
          </w:r>
          <w:r w:rsidR="007B57E7" w:rsidRPr="00CA11E7">
            <w:rPr>
              <w:sz w:val="18"/>
              <w:szCs w:val="18"/>
            </w:rPr>
            <w:t xml:space="preserve">  van </w:t>
          </w:r>
          <w:r w:rsidR="007B57E7" w:rsidRPr="00CA11E7">
            <w:rPr>
              <w:rFonts w:cs="Arial"/>
              <w:sz w:val="18"/>
              <w:szCs w:val="18"/>
            </w:rPr>
            <w:t xml:space="preserve"> </w:t>
          </w:r>
          <w:r w:rsidRPr="00CA11E7">
            <w:rPr>
              <w:rFonts w:cs="Arial"/>
              <w:sz w:val="18"/>
              <w:szCs w:val="18"/>
            </w:rPr>
            <w:fldChar w:fldCharType="begin"/>
          </w:r>
          <w:r w:rsidR="007B57E7" w:rsidRPr="00CA11E7">
            <w:rPr>
              <w:rFonts w:cs="Arial"/>
              <w:sz w:val="18"/>
              <w:szCs w:val="18"/>
            </w:rPr>
            <w:instrText>NUMPAGES</w:instrText>
          </w:r>
          <w:r w:rsidRPr="00CA11E7">
            <w:rPr>
              <w:rFonts w:cs="Arial"/>
              <w:sz w:val="18"/>
              <w:szCs w:val="18"/>
            </w:rPr>
            <w:fldChar w:fldCharType="separate"/>
          </w:r>
          <w:r w:rsidR="00A52B1E">
            <w:rPr>
              <w:rFonts w:cs="Arial"/>
              <w:noProof/>
              <w:sz w:val="18"/>
              <w:szCs w:val="18"/>
            </w:rPr>
            <w:t>2</w:t>
          </w:r>
          <w:r w:rsidRPr="00CA11E7">
            <w:rPr>
              <w:rFonts w:cs="Arial"/>
              <w:sz w:val="18"/>
              <w:szCs w:val="18"/>
            </w:rPr>
            <w:fldChar w:fldCharType="end"/>
          </w:r>
        </w:p>
      </w:tc>
    </w:tr>
    <w:tr w:rsidR="007B57E7" w:rsidRPr="00502F04" w:rsidTr="007B57E7">
      <w:tc>
        <w:tcPr>
          <w:tcW w:w="9072" w:type="dxa"/>
        </w:tcPr>
        <w:p w:rsidR="007B57E7" w:rsidRPr="00CA11E7" w:rsidRDefault="008B5B33" w:rsidP="007B57E7">
          <w:pPr>
            <w:pStyle w:val="stlPaginanummer"/>
            <w:rPr>
              <w:sz w:val="18"/>
              <w:szCs w:val="18"/>
            </w:rPr>
          </w:pPr>
          <w:r w:rsidRPr="008B5B33">
            <w:rPr>
              <w:noProof/>
              <w:sz w:val="18"/>
              <w:szCs w:val="18"/>
              <w:lang w:eastAsia="nl-NL"/>
            </w:rPr>
            <w:drawing>
              <wp:anchor distT="0" distB="0" distL="114300" distR="114300" simplePos="0" relativeHeight="251663360" behindDoc="1" locked="1" layoutInCell="0" allowOverlap="1">
                <wp:simplePos x="0" y="0"/>
                <wp:positionH relativeFrom="page">
                  <wp:posOffset>4953000</wp:posOffset>
                </wp:positionH>
                <wp:positionV relativeFrom="page">
                  <wp:posOffset>9353550</wp:posOffset>
                </wp:positionV>
                <wp:extent cx="533400" cy="723900"/>
                <wp:effectExtent l="19050" t="0" r="0" b="0"/>
                <wp:wrapNone/>
                <wp:docPr id="6" name="Avatar" descr="avatar.wm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vatar.wmf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34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  <w:tr w:rsidR="007B57E7" w:rsidRPr="00502F04" w:rsidTr="007B57E7">
      <w:tc>
        <w:tcPr>
          <w:tcW w:w="9072" w:type="dxa"/>
        </w:tcPr>
        <w:p w:rsidR="007B57E7" w:rsidRPr="00CA11E7" w:rsidRDefault="007B57E7" w:rsidP="007B57E7">
          <w:pPr>
            <w:pStyle w:val="stlPaginanummer"/>
            <w:rPr>
              <w:sz w:val="18"/>
              <w:szCs w:val="18"/>
            </w:rPr>
          </w:pPr>
        </w:p>
      </w:tc>
    </w:tr>
    <w:tr w:rsidR="007B57E7" w:rsidRPr="00502F04" w:rsidTr="007B57E7">
      <w:tc>
        <w:tcPr>
          <w:tcW w:w="9072" w:type="dxa"/>
        </w:tcPr>
        <w:p w:rsidR="007B57E7" w:rsidRPr="00CA11E7" w:rsidRDefault="007B57E7" w:rsidP="007B57E7">
          <w:pPr>
            <w:pStyle w:val="stlPaginanummer"/>
            <w:rPr>
              <w:sz w:val="18"/>
              <w:szCs w:val="18"/>
            </w:rPr>
          </w:pPr>
        </w:p>
      </w:tc>
    </w:tr>
  </w:tbl>
  <w:p w:rsidR="007B57E7" w:rsidRDefault="007B57E7">
    <w:pPr>
      <w:pStyle w:val="Voetteks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3E3F" w:rsidRDefault="00363E3F" w:rsidP="00AD2D54">
      <w:pPr>
        <w:spacing w:line="240" w:lineRule="auto"/>
      </w:pPr>
      <w:r>
        <w:separator/>
      </w:r>
    </w:p>
  </w:footnote>
  <w:footnote w:type="continuationSeparator" w:id="0">
    <w:p w:rsidR="00363E3F" w:rsidRDefault="00363E3F" w:rsidP="00AD2D54">
      <w:pPr>
        <w:spacing w:line="240" w:lineRule="auto"/>
      </w:pPr>
      <w:r>
        <w:continuationSeparator/>
      </w:r>
    </w:p>
  </w:footnote>
  <w:footnote w:id="1">
    <w:p w:rsidR="003A1607" w:rsidRPr="007B57E7" w:rsidRDefault="003A1607" w:rsidP="00763491">
      <w:pPr>
        <w:pStyle w:val="Voetnoottekst"/>
        <w:rPr>
          <w:rFonts w:asciiTheme="minorHAnsi" w:hAnsiTheme="minorHAnsi"/>
          <w:sz w:val="17"/>
          <w:szCs w:val="17"/>
        </w:rPr>
      </w:pPr>
      <w:r w:rsidRPr="000629F1">
        <w:rPr>
          <w:rStyle w:val="Voetnootmarkering"/>
          <w:rFonts w:asciiTheme="minorHAnsi" w:hAnsiTheme="minorHAnsi"/>
          <w:sz w:val="18"/>
          <w:szCs w:val="18"/>
        </w:rPr>
        <w:footnoteRef/>
      </w:r>
      <w:r w:rsidRPr="000629F1">
        <w:rPr>
          <w:rFonts w:asciiTheme="minorHAnsi" w:hAnsiTheme="minorHAnsi"/>
          <w:sz w:val="18"/>
          <w:szCs w:val="18"/>
        </w:rPr>
        <w:t xml:space="preserve">  </w:t>
      </w:r>
      <w:r w:rsidRPr="007B57E7">
        <w:rPr>
          <w:rFonts w:asciiTheme="minorHAnsi" w:hAnsiTheme="minorHAnsi"/>
          <w:sz w:val="17"/>
          <w:szCs w:val="17"/>
        </w:rPr>
        <w:t>Dit pand is nog niet volledig in gebruik,  elektriciteitsafname zal toenemen, echter elders op campus dalen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825" w:rsidRDefault="008B5B33" w:rsidP="00E64404">
    <w:pPr>
      <w:pStyle w:val="Koptekst"/>
      <w:ind w:left="-2835"/>
    </w:pPr>
    <w:r>
      <w:rPr>
        <w:noProof/>
        <w:lang w:eastAsia="nl-NL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posOffset>5124450</wp:posOffset>
          </wp:positionH>
          <wp:positionV relativeFrom="page">
            <wp:posOffset>952500</wp:posOffset>
          </wp:positionV>
          <wp:extent cx="1200150" cy="152400"/>
          <wp:effectExtent l="19050" t="0" r="0" b="0"/>
          <wp:wrapNone/>
          <wp:docPr id="8" name="LogoVoorve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adboudumc_logo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0150" cy="152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nl-N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3567430</wp:posOffset>
          </wp:positionH>
          <wp:positionV relativeFrom="paragraph">
            <wp:posOffset>552450</wp:posOffset>
          </wp:positionV>
          <wp:extent cx="2400300" cy="514350"/>
          <wp:effectExtent l="19050" t="0" r="0" b="0"/>
          <wp:wrapSquare wrapText="bothSides"/>
          <wp:docPr id="1" name="Afbeelding 1" descr="Radboud Universite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adboud Universiteit"/>
                  <pic:cNvPicPr>
                    <a:picLocks noChangeAspect="1" noChangeArrowheads="1"/>
                  </pic:cNvPicPr>
                </pic:nvPicPr>
                <pic:blipFill>
                  <a:blip r:embed="rId2" r:link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0300" cy="514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51244">
      <w:rPr>
        <w:rStyle w:val="stlContactGegevensKop"/>
        <w:b w:val="0"/>
      </w:rPr>
      <w:fldChar w:fldCharType="begin"/>
    </w:r>
    <w:r w:rsidR="00D97825">
      <w:rPr>
        <w:rStyle w:val="stlContactGegevensKop"/>
        <w:b w:val="0"/>
      </w:rPr>
      <w:instrText xml:space="preserve"> PAGE   \* MERGEFORMAT </w:instrText>
    </w:r>
    <w:r w:rsidR="00751244">
      <w:rPr>
        <w:rStyle w:val="stlContactGegevensKop"/>
        <w:b w:val="0"/>
      </w:rPr>
      <w:fldChar w:fldCharType="separate"/>
    </w:r>
    <w:r w:rsidR="00A52B1E">
      <w:rPr>
        <w:rStyle w:val="stlContactGegevensKop"/>
        <w:b w:val="0"/>
        <w:noProof/>
      </w:rPr>
      <w:t>1</w:t>
    </w:r>
    <w:r w:rsidR="00751244">
      <w:rPr>
        <w:rStyle w:val="stlContactGegevensKop"/>
        <w:b w:val="0"/>
      </w:rPr>
      <w:fldChar w:fldCharType="end"/>
    </w:r>
    <w:r w:rsidR="00D97825">
      <w:rPr>
        <w:rStyle w:val="stlContactGegevensKop"/>
        <w:b w:val="0"/>
      </w:rPr>
      <w:t>/</w:t>
    </w:r>
    <w:fldSimple w:instr=" NUMPAGES   \* MERGEFORMAT ">
      <w:r w:rsidR="00A52B1E" w:rsidRPr="00A52B1E">
        <w:rPr>
          <w:rStyle w:val="stlContactGegevensKop"/>
          <w:b w:val="0"/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3042A"/>
    <w:multiLevelType w:val="hybridMultilevel"/>
    <w:tmpl w:val="C08AF8D0"/>
    <w:lvl w:ilvl="0" w:tplc="F38287E6">
      <w:start w:val="1"/>
      <w:numFmt w:val="decimal"/>
      <w:lvlText w:val="%1."/>
      <w:lvlJc w:val="left"/>
      <w:pPr>
        <w:ind w:left="752" w:hanging="360"/>
      </w:pPr>
      <w:rPr>
        <w:rFonts w:hint="default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93936"/>
    <w:multiLevelType w:val="hybridMultilevel"/>
    <w:tmpl w:val="071E5236"/>
    <w:lvl w:ilvl="0" w:tplc="0413000F">
      <w:start w:val="1"/>
      <w:numFmt w:val="decimal"/>
      <w:lvlText w:val="%1."/>
      <w:lvlJc w:val="left"/>
      <w:pPr>
        <w:ind w:left="75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10" w:hanging="360"/>
      </w:pPr>
    </w:lvl>
    <w:lvl w:ilvl="2" w:tplc="0413001B" w:tentative="1">
      <w:start w:val="1"/>
      <w:numFmt w:val="lowerRoman"/>
      <w:lvlText w:val="%3."/>
      <w:lvlJc w:val="right"/>
      <w:pPr>
        <w:ind w:left="1830" w:hanging="180"/>
      </w:pPr>
    </w:lvl>
    <w:lvl w:ilvl="3" w:tplc="0413000F" w:tentative="1">
      <w:start w:val="1"/>
      <w:numFmt w:val="decimal"/>
      <w:lvlText w:val="%4."/>
      <w:lvlJc w:val="left"/>
      <w:pPr>
        <w:ind w:left="2550" w:hanging="360"/>
      </w:pPr>
    </w:lvl>
    <w:lvl w:ilvl="4" w:tplc="04130019" w:tentative="1">
      <w:start w:val="1"/>
      <w:numFmt w:val="lowerLetter"/>
      <w:lvlText w:val="%5."/>
      <w:lvlJc w:val="left"/>
      <w:pPr>
        <w:ind w:left="3270" w:hanging="360"/>
      </w:pPr>
    </w:lvl>
    <w:lvl w:ilvl="5" w:tplc="0413001B" w:tentative="1">
      <w:start w:val="1"/>
      <w:numFmt w:val="lowerRoman"/>
      <w:lvlText w:val="%6."/>
      <w:lvlJc w:val="right"/>
      <w:pPr>
        <w:ind w:left="3990" w:hanging="180"/>
      </w:pPr>
    </w:lvl>
    <w:lvl w:ilvl="6" w:tplc="0413000F" w:tentative="1">
      <w:start w:val="1"/>
      <w:numFmt w:val="decimal"/>
      <w:lvlText w:val="%7."/>
      <w:lvlJc w:val="left"/>
      <w:pPr>
        <w:ind w:left="4710" w:hanging="360"/>
      </w:pPr>
    </w:lvl>
    <w:lvl w:ilvl="7" w:tplc="04130019" w:tentative="1">
      <w:start w:val="1"/>
      <w:numFmt w:val="lowerLetter"/>
      <w:lvlText w:val="%8."/>
      <w:lvlJc w:val="left"/>
      <w:pPr>
        <w:ind w:left="5430" w:hanging="360"/>
      </w:pPr>
    </w:lvl>
    <w:lvl w:ilvl="8" w:tplc="0413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">
    <w:nsid w:val="21C4233A"/>
    <w:multiLevelType w:val="hybridMultilevel"/>
    <w:tmpl w:val="C08AF8D0"/>
    <w:lvl w:ilvl="0" w:tplc="F38287E6">
      <w:start w:val="1"/>
      <w:numFmt w:val="decimal"/>
      <w:lvlText w:val="%1."/>
      <w:lvlJc w:val="left"/>
      <w:pPr>
        <w:ind w:left="752" w:hanging="360"/>
      </w:pPr>
      <w:rPr>
        <w:rFonts w:hint="default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BD2C82"/>
    <w:multiLevelType w:val="singleLevel"/>
    <w:tmpl w:val="5CA82894"/>
    <w:lvl w:ilvl="0">
      <w:start w:val="2"/>
      <w:numFmt w:val="decimal"/>
      <w:pStyle w:val="Kop6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>
    <w:nsid w:val="3581623F"/>
    <w:multiLevelType w:val="hybridMultilevel"/>
    <w:tmpl w:val="A466525C"/>
    <w:lvl w:ilvl="0" w:tplc="CE345E8A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3244DD"/>
    <w:multiLevelType w:val="hybridMultilevel"/>
    <w:tmpl w:val="4C805216"/>
    <w:lvl w:ilvl="0" w:tplc="CE345E8A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F3138A"/>
    <w:multiLevelType w:val="hybridMultilevel"/>
    <w:tmpl w:val="0F28B21A"/>
    <w:lvl w:ilvl="0" w:tplc="2C229F06">
      <w:start w:val="1"/>
      <w:numFmt w:val="lowerRoman"/>
      <w:lvlText w:val="(%1)"/>
      <w:lvlJc w:val="left"/>
      <w:pPr>
        <w:ind w:left="75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10" w:hanging="360"/>
      </w:pPr>
    </w:lvl>
    <w:lvl w:ilvl="2" w:tplc="0413001B" w:tentative="1">
      <w:start w:val="1"/>
      <w:numFmt w:val="lowerRoman"/>
      <w:lvlText w:val="%3."/>
      <w:lvlJc w:val="right"/>
      <w:pPr>
        <w:ind w:left="1830" w:hanging="180"/>
      </w:pPr>
    </w:lvl>
    <w:lvl w:ilvl="3" w:tplc="0413000F" w:tentative="1">
      <w:start w:val="1"/>
      <w:numFmt w:val="decimal"/>
      <w:lvlText w:val="%4."/>
      <w:lvlJc w:val="left"/>
      <w:pPr>
        <w:ind w:left="2550" w:hanging="360"/>
      </w:pPr>
    </w:lvl>
    <w:lvl w:ilvl="4" w:tplc="04130019" w:tentative="1">
      <w:start w:val="1"/>
      <w:numFmt w:val="lowerLetter"/>
      <w:lvlText w:val="%5."/>
      <w:lvlJc w:val="left"/>
      <w:pPr>
        <w:ind w:left="3270" w:hanging="360"/>
      </w:pPr>
    </w:lvl>
    <w:lvl w:ilvl="5" w:tplc="0413001B" w:tentative="1">
      <w:start w:val="1"/>
      <w:numFmt w:val="lowerRoman"/>
      <w:lvlText w:val="%6."/>
      <w:lvlJc w:val="right"/>
      <w:pPr>
        <w:ind w:left="3990" w:hanging="180"/>
      </w:pPr>
    </w:lvl>
    <w:lvl w:ilvl="6" w:tplc="0413000F" w:tentative="1">
      <w:start w:val="1"/>
      <w:numFmt w:val="decimal"/>
      <w:lvlText w:val="%7."/>
      <w:lvlJc w:val="left"/>
      <w:pPr>
        <w:ind w:left="4710" w:hanging="360"/>
      </w:pPr>
    </w:lvl>
    <w:lvl w:ilvl="7" w:tplc="04130019" w:tentative="1">
      <w:start w:val="1"/>
      <w:numFmt w:val="lowerLetter"/>
      <w:lvlText w:val="%8."/>
      <w:lvlJc w:val="left"/>
      <w:pPr>
        <w:ind w:left="5430" w:hanging="360"/>
      </w:pPr>
    </w:lvl>
    <w:lvl w:ilvl="8" w:tplc="0413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7">
    <w:nsid w:val="599318B3"/>
    <w:multiLevelType w:val="hybridMultilevel"/>
    <w:tmpl w:val="ED128296"/>
    <w:lvl w:ilvl="0" w:tplc="4BAA4EDE">
      <w:start w:val="1"/>
      <w:numFmt w:val="decimal"/>
      <w:lvlText w:val="%1."/>
      <w:lvlJc w:val="left"/>
      <w:pPr>
        <w:ind w:left="786" w:hanging="360"/>
      </w:pPr>
      <w:rPr>
        <w:rFonts w:asciiTheme="minorHAnsi" w:hAnsiTheme="minorHAnsi" w:cstheme="minorHAnsi" w:hint="default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1014" w:hanging="360"/>
      </w:pPr>
    </w:lvl>
    <w:lvl w:ilvl="2" w:tplc="0413001B" w:tentative="1">
      <w:start w:val="1"/>
      <w:numFmt w:val="lowerRoman"/>
      <w:lvlText w:val="%3."/>
      <w:lvlJc w:val="right"/>
      <w:pPr>
        <w:ind w:left="1734" w:hanging="180"/>
      </w:pPr>
    </w:lvl>
    <w:lvl w:ilvl="3" w:tplc="0413000F" w:tentative="1">
      <w:start w:val="1"/>
      <w:numFmt w:val="decimal"/>
      <w:lvlText w:val="%4."/>
      <w:lvlJc w:val="left"/>
      <w:pPr>
        <w:ind w:left="2454" w:hanging="360"/>
      </w:pPr>
    </w:lvl>
    <w:lvl w:ilvl="4" w:tplc="04130019" w:tentative="1">
      <w:start w:val="1"/>
      <w:numFmt w:val="lowerLetter"/>
      <w:lvlText w:val="%5."/>
      <w:lvlJc w:val="left"/>
      <w:pPr>
        <w:ind w:left="3174" w:hanging="360"/>
      </w:pPr>
    </w:lvl>
    <w:lvl w:ilvl="5" w:tplc="0413001B" w:tentative="1">
      <w:start w:val="1"/>
      <w:numFmt w:val="lowerRoman"/>
      <w:lvlText w:val="%6."/>
      <w:lvlJc w:val="right"/>
      <w:pPr>
        <w:ind w:left="3894" w:hanging="180"/>
      </w:pPr>
    </w:lvl>
    <w:lvl w:ilvl="6" w:tplc="0413000F" w:tentative="1">
      <w:start w:val="1"/>
      <w:numFmt w:val="decimal"/>
      <w:lvlText w:val="%7."/>
      <w:lvlJc w:val="left"/>
      <w:pPr>
        <w:ind w:left="4614" w:hanging="360"/>
      </w:pPr>
    </w:lvl>
    <w:lvl w:ilvl="7" w:tplc="04130019" w:tentative="1">
      <w:start w:val="1"/>
      <w:numFmt w:val="lowerLetter"/>
      <w:lvlText w:val="%8."/>
      <w:lvlJc w:val="left"/>
      <w:pPr>
        <w:ind w:left="5334" w:hanging="360"/>
      </w:pPr>
    </w:lvl>
    <w:lvl w:ilvl="8" w:tplc="0413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8">
    <w:nsid w:val="6F5D14B9"/>
    <w:multiLevelType w:val="hybridMultilevel"/>
    <w:tmpl w:val="C08AF8D0"/>
    <w:lvl w:ilvl="0" w:tplc="F38287E6">
      <w:start w:val="1"/>
      <w:numFmt w:val="decimal"/>
      <w:lvlText w:val="%1."/>
      <w:lvlJc w:val="left"/>
      <w:pPr>
        <w:ind w:left="752" w:hanging="360"/>
      </w:pPr>
      <w:rPr>
        <w:rFonts w:hint="default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776060"/>
    <w:multiLevelType w:val="multilevel"/>
    <w:tmpl w:val="F7A03EAE"/>
    <w:styleLink w:val="Radboudumcopsommingrapport"/>
    <w:lvl w:ilvl="0">
      <w:start w:val="1"/>
      <w:numFmt w:val="bullet"/>
      <w:lvlText w:val="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454" w:hanging="227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75005802"/>
    <w:multiLevelType w:val="multilevel"/>
    <w:tmpl w:val="F5EE7554"/>
    <w:styleLink w:val="Radboudumcrapport"/>
    <w:lvl w:ilvl="0">
      <w:start w:val="1"/>
      <w:numFmt w:val="decimal"/>
      <w:pStyle w:val="Kop1"/>
      <w:lvlText w:val="%1"/>
      <w:lvlJc w:val="right"/>
      <w:pPr>
        <w:ind w:left="227" w:hanging="227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ind w:left="0" w:hanging="227"/>
      </w:pPr>
      <w:rPr>
        <w:rFonts w:hint="default"/>
      </w:rPr>
    </w:lvl>
    <w:lvl w:ilvl="2">
      <w:start w:val="1"/>
      <w:numFmt w:val="decimal"/>
      <w:pStyle w:val="Kop3"/>
      <w:lvlText w:val="%3."/>
      <w:lvlJc w:val="left"/>
      <w:pPr>
        <w:ind w:left="567" w:hanging="567"/>
      </w:pPr>
      <w:rPr>
        <w:rFonts w:ascii="Calibri" w:eastAsia="Times New Roman" w:hAnsi="Calibri"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753950AD"/>
    <w:multiLevelType w:val="multilevel"/>
    <w:tmpl w:val="12F25662"/>
    <w:styleLink w:val="Radboudumcagenda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75546428"/>
    <w:multiLevelType w:val="hybridMultilevel"/>
    <w:tmpl w:val="C08AF8D0"/>
    <w:lvl w:ilvl="0" w:tplc="F38287E6">
      <w:start w:val="1"/>
      <w:numFmt w:val="decimal"/>
      <w:lvlText w:val="%1."/>
      <w:lvlJc w:val="left"/>
      <w:pPr>
        <w:ind w:left="786" w:hanging="360"/>
      </w:pPr>
      <w:rPr>
        <w:rFonts w:hint="default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2A71E9"/>
    <w:multiLevelType w:val="multilevel"/>
    <w:tmpl w:val="D6D690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18"/>
        <w:szCs w:val="18"/>
      </w:rPr>
    </w:lvl>
    <w:lvl w:ilvl="1">
      <w:start w:val="1"/>
      <w:numFmt w:val="decimal"/>
      <w:pStyle w:val="Kop2BijlageResetnumbering"/>
      <w:lvlText w:val="%1.%2"/>
      <w:lvlJc w:val="left"/>
      <w:pPr>
        <w:tabs>
          <w:tab w:val="num" w:pos="716"/>
        </w:tabs>
        <w:ind w:left="716" w:hanging="7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67"/>
        </w:tabs>
        <w:ind w:left="667" w:hanging="76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18"/>
        </w:tabs>
        <w:ind w:left="618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84"/>
        </w:tabs>
        <w:ind w:left="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35"/>
        </w:tabs>
        <w:ind w:left="8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6"/>
        </w:tabs>
        <w:ind w:left="11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97"/>
        </w:tabs>
        <w:ind w:left="10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8"/>
        </w:tabs>
        <w:ind w:left="1048" w:hanging="1440"/>
      </w:pPr>
      <w:rPr>
        <w:rFonts w:hint="default"/>
      </w:rPr>
    </w:lvl>
  </w:abstractNum>
  <w:num w:numId="1">
    <w:abstractNumId w:val="11"/>
  </w:num>
  <w:num w:numId="2">
    <w:abstractNumId w:val="10"/>
    <w:lvlOverride w:ilvl="0">
      <w:lvl w:ilvl="0">
        <w:start w:val="1"/>
        <w:numFmt w:val="decimal"/>
        <w:pStyle w:val="Kop1"/>
        <w:lvlText w:val="%1"/>
        <w:lvlJc w:val="right"/>
        <w:pPr>
          <w:ind w:left="2124" w:hanging="227"/>
        </w:pPr>
        <w:rPr>
          <w:rFonts w:hint="default"/>
          <w:b/>
          <w:i w:val="0"/>
          <w:sz w:val="2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right"/>
        <w:pPr>
          <w:ind w:left="2124" w:hanging="227"/>
        </w:pPr>
        <w:rPr>
          <w:rFonts w:hint="default"/>
        </w:rPr>
      </w:lvl>
    </w:lvlOverride>
    <w:lvlOverride w:ilvl="2">
      <w:lvl w:ilvl="2">
        <w:start w:val="1"/>
        <w:numFmt w:val="decimal"/>
        <w:pStyle w:val="Kop3"/>
        <w:lvlText w:val="%3."/>
        <w:lvlJc w:val="left"/>
        <w:pPr>
          <w:ind w:left="2691" w:hanging="567"/>
        </w:pPr>
        <w:rPr>
          <w:rFonts w:asciiTheme="minorHAnsi" w:eastAsiaTheme="majorEastAsia" w:hAnsiTheme="minorHAnsi" w:cstheme="majorBidi"/>
        </w:rPr>
      </w:lvl>
    </w:lvlOverride>
  </w:num>
  <w:num w:numId="3">
    <w:abstractNumId w:val="9"/>
  </w:num>
  <w:num w:numId="4">
    <w:abstractNumId w:val="3"/>
  </w:num>
  <w:num w:numId="5">
    <w:abstractNumId w:val="13"/>
  </w:num>
  <w:num w:numId="6">
    <w:abstractNumId w:val="10"/>
  </w:num>
  <w:num w:numId="7">
    <w:abstractNumId w:val="0"/>
  </w:num>
  <w:num w:numId="8">
    <w:abstractNumId w:val="7"/>
  </w:num>
  <w:num w:numId="9">
    <w:abstractNumId w:val="12"/>
  </w:num>
  <w:num w:numId="10">
    <w:abstractNumId w:val="6"/>
  </w:num>
  <w:num w:numId="11">
    <w:abstractNumId w:val="1"/>
  </w:num>
  <w:num w:numId="12">
    <w:abstractNumId w:val="8"/>
  </w:num>
  <w:num w:numId="13">
    <w:abstractNumId w:val="2"/>
  </w:num>
  <w:num w:numId="14">
    <w:abstractNumId w:val="5"/>
  </w:num>
  <w:num w:numId="15">
    <w:abstractNumId w:val="4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/>
  <w:rsids>
    <w:rsidRoot w:val="00E85505"/>
    <w:rsid w:val="00000563"/>
    <w:rsid w:val="0001453E"/>
    <w:rsid w:val="00017435"/>
    <w:rsid w:val="000268DD"/>
    <w:rsid w:val="000366F9"/>
    <w:rsid w:val="000372FE"/>
    <w:rsid w:val="00041006"/>
    <w:rsid w:val="00045E02"/>
    <w:rsid w:val="000521D6"/>
    <w:rsid w:val="00056539"/>
    <w:rsid w:val="00060C2C"/>
    <w:rsid w:val="000610F2"/>
    <w:rsid w:val="000934B8"/>
    <w:rsid w:val="00094D58"/>
    <w:rsid w:val="000A5990"/>
    <w:rsid w:val="000D3889"/>
    <w:rsid w:val="000D6C77"/>
    <w:rsid w:val="000F5222"/>
    <w:rsid w:val="000F6BA6"/>
    <w:rsid w:val="0010584A"/>
    <w:rsid w:val="00105E49"/>
    <w:rsid w:val="001067AD"/>
    <w:rsid w:val="00113E39"/>
    <w:rsid w:val="00114B61"/>
    <w:rsid w:val="001205BE"/>
    <w:rsid w:val="00132D9C"/>
    <w:rsid w:val="001423DC"/>
    <w:rsid w:val="00144715"/>
    <w:rsid w:val="001514CA"/>
    <w:rsid w:val="001560F5"/>
    <w:rsid w:val="00161256"/>
    <w:rsid w:val="001674FF"/>
    <w:rsid w:val="00171623"/>
    <w:rsid w:val="001738F7"/>
    <w:rsid w:val="0017516B"/>
    <w:rsid w:val="0017755D"/>
    <w:rsid w:val="00183855"/>
    <w:rsid w:val="00184300"/>
    <w:rsid w:val="00186178"/>
    <w:rsid w:val="00187704"/>
    <w:rsid w:val="001911F6"/>
    <w:rsid w:val="00192F71"/>
    <w:rsid w:val="00196620"/>
    <w:rsid w:val="001C72FC"/>
    <w:rsid w:val="001D19B3"/>
    <w:rsid w:val="001D1F4F"/>
    <w:rsid w:val="001D313E"/>
    <w:rsid w:val="001D6DA2"/>
    <w:rsid w:val="001E5246"/>
    <w:rsid w:val="001E53DF"/>
    <w:rsid w:val="001F0C18"/>
    <w:rsid w:val="001F1011"/>
    <w:rsid w:val="001F3B1B"/>
    <w:rsid w:val="001F4207"/>
    <w:rsid w:val="001F4DE2"/>
    <w:rsid w:val="00200DB9"/>
    <w:rsid w:val="00203EA9"/>
    <w:rsid w:val="002058E9"/>
    <w:rsid w:val="00210100"/>
    <w:rsid w:val="00220400"/>
    <w:rsid w:val="00226515"/>
    <w:rsid w:val="00226FB9"/>
    <w:rsid w:val="0023290B"/>
    <w:rsid w:val="00232A97"/>
    <w:rsid w:val="00233616"/>
    <w:rsid w:val="00235BB7"/>
    <w:rsid w:val="00240474"/>
    <w:rsid w:val="002419E6"/>
    <w:rsid w:val="00252351"/>
    <w:rsid w:val="002533C2"/>
    <w:rsid w:val="00254E9E"/>
    <w:rsid w:val="00255D10"/>
    <w:rsid w:val="002612F9"/>
    <w:rsid w:val="0028751B"/>
    <w:rsid w:val="00293634"/>
    <w:rsid w:val="00295500"/>
    <w:rsid w:val="002B0517"/>
    <w:rsid w:val="002B67E0"/>
    <w:rsid w:val="002C6F1C"/>
    <w:rsid w:val="002D0713"/>
    <w:rsid w:val="002D394B"/>
    <w:rsid w:val="002D57DA"/>
    <w:rsid w:val="002D5817"/>
    <w:rsid w:val="002E0F4E"/>
    <w:rsid w:val="002E1CA4"/>
    <w:rsid w:val="002F5962"/>
    <w:rsid w:val="0030424F"/>
    <w:rsid w:val="00314A51"/>
    <w:rsid w:val="0032291E"/>
    <w:rsid w:val="00331DA9"/>
    <w:rsid w:val="003320F1"/>
    <w:rsid w:val="003351F9"/>
    <w:rsid w:val="00335F3D"/>
    <w:rsid w:val="00341254"/>
    <w:rsid w:val="00345927"/>
    <w:rsid w:val="00347BF7"/>
    <w:rsid w:val="00354255"/>
    <w:rsid w:val="00355138"/>
    <w:rsid w:val="00360FDB"/>
    <w:rsid w:val="00363E3F"/>
    <w:rsid w:val="00374766"/>
    <w:rsid w:val="00380411"/>
    <w:rsid w:val="0038784F"/>
    <w:rsid w:val="00390258"/>
    <w:rsid w:val="0039049B"/>
    <w:rsid w:val="00391B9A"/>
    <w:rsid w:val="003A1607"/>
    <w:rsid w:val="003A649F"/>
    <w:rsid w:val="003C1E79"/>
    <w:rsid w:val="003C61E1"/>
    <w:rsid w:val="003D6480"/>
    <w:rsid w:val="003E2820"/>
    <w:rsid w:val="003F11FD"/>
    <w:rsid w:val="003F48AA"/>
    <w:rsid w:val="003F4987"/>
    <w:rsid w:val="00401F1E"/>
    <w:rsid w:val="00413001"/>
    <w:rsid w:val="00416B2A"/>
    <w:rsid w:val="00417FA6"/>
    <w:rsid w:val="004208A1"/>
    <w:rsid w:val="00421E3D"/>
    <w:rsid w:val="0042498E"/>
    <w:rsid w:val="0042605B"/>
    <w:rsid w:val="004305FA"/>
    <w:rsid w:val="00437D6D"/>
    <w:rsid w:val="0044251F"/>
    <w:rsid w:val="00446365"/>
    <w:rsid w:val="004505E1"/>
    <w:rsid w:val="0045090F"/>
    <w:rsid w:val="004725C6"/>
    <w:rsid w:val="00473501"/>
    <w:rsid w:val="0049085D"/>
    <w:rsid w:val="00497046"/>
    <w:rsid w:val="004A0897"/>
    <w:rsid w:val="004A6533"/>
    <w:rsid w:val="004B3FBB"/>
    <w:rsid w:val="004B55EA"/>
    <w:rsid w:val="004B59B4"/>
    <w:rsid w:val="004B6870"/>
    <w:rsid w:val="004D2775"/>
    <w:rsid w:val="004E3C9D"/>
    <w:rsid w:val="004E3DFE"/>
    <w:rsid w:val="004E75EC"/>
    <w:rsid w:val="004F2F32"/>
    <w:rsid w:val="004F3D1D"/>
    <w:rsid w:val="004F6517"/>
    <w:rsid w:val="00502F04"/>
    <w:rsid w:val="00503420"/>
    <w:rsid w:val="00513C57"/>
    <w:rsid w:val="0051758A"/>
    <w:rsid w:val="00522C0B"/>
    <w:rsid w:val="00524AEE"/>
    <w:rsid w:val="00526CDA"/>
    <w:rsid w:val="005318FC"/>
    <w:rsid w:val="0054059F"/>
    <w:rsid w:val="005464B0"/>
    <w:rsid w:val="00547FA2"/>
    <w:rsid w:val="00551E56"/>
    <w:rsid w:val="0056169D"/>
    <w:rsid w:val="005636A3"/>
    <w:rsid w:val="005653E2"/>
    <w:rsid w:val="00571DA5"/>
    <w:rsid w:val="00575727"/>
    <w:rsid w:val="005760EF"/>
    <w:rsid w:val="0057730B"/>
    <w:rsid w:val="00577E3A"/>
    <w:rsid w:val="005853DE"/>
    <w:rsid w:val="005861DB"/>
    <w:rsid w:val="005861E8"/>
    <w:rsid w:val="00587A09"/>
    <w:rsid w:val="00594111"/>
    <w:rsid w:val="005A7E51"/>
    <w:rsid w:val="005B07F2"/>
    <w:rsid w:val="005B6413"/>
    <w:rsid w:val="005B6431"/>
    <w:rsid w:val="005B67A2"/>
    <w:rsid w:val="005B6F2D"/>
    <w:rsid w:val="005C1B69"/>
    <w:rsid w:val="005C5DC1"/>
    <w:rsid w:val="005D4E08"/>
    <w:rsid w:val="005D7362"/>
    <w:rsid w:val="005D78C4"/>
    <w:rsid w:val="005E1556"/>
    <w:rsid w:val="005E50DE"/>
    <w:rsid w:val="005E5E6C"/>
    <w:rsid w:val="005F18D9"/>
    <w:rsid w:val="005F3E10"/>
    <w:rsid w:val="00603204"/>
    <w:rsid w:val="0060384B"/>
    <w:rsid w:val="00606496"/>
    <w:rsid w:val="00606E0A"/>
    <w:rsid w:val="00611A24"/>
    <w:rsid w:val="0061367D"/>
    <w:rsid w:val="00613A4B"/>
    <w:rsid w:val="006168DD"/>
    <w:rsid w:val="00630B90"/>
    <w:rsid w:val="006416A6"/>
    <w:rsid w:val="0065429B"/>
    <w:rsid w:val="006551F1"/>
    <w:rsid w:val="00656EBE"/>
    <w:rsid w:val="00664DDD"/>
    <w:rsid w:val="00673A96"/>
    <w:rsid w:val="0068165A"/>
    <w:rsid w:val="00685046"/>
    <w:rsid w:val="00687681"/>
    <w:rsid w:val="006906D9"/>
    <w:rsid w:val="00691BEB"/>
    <w:rsid w:val="006A208A"/>
    <w:rsid w:val="006B0669"/>
    <w:rsid w:val="006C4AB8"/>
    <w:rsid w:val="006D4279"/>
    <w:rsid w:val="006D4BCC"/>
    <w:rsid w:val="006F2AAB"/>
    <w:rsid w:val="006F45BA"/>
    <w:rsid w:val="006F7363"/>
    <w:rsid w:val="007038BB"/>
    <w:rsid w:val="00711CFC"/>
    <w:rsid w:val="00716A47"/>
    <w:rsid w:val="00730725"/>
    <w:rsid w:val="007469C1"/>
    <w:rsid w:val="0074745D"/>
    <w:rsid w:val="00747CAD"/>
    <w:rsid w:val="00751244"/>
    <w:rsid w:val="007555DC"/>
    <w:rsid w:val="00763491"/>
    <w:rsid w:val="007672DA"/>
    <w:rsid w:val="00772F74"/>
    <w:rsid w:val="0077503B"/>
    <w:rsid w:val="00775A11"/>
    <w:rsid w:val="00777D52"/>
    <w:rsid w:val="00783774"/>
    <w:rsid w:val="00785ADF"/>
    <w:rsid w:val="007911A8"/>
    <w:rsid w:val="0079177F"/>
    <w:rsid w:val="00792CD4"/>
    <w:rsid w:val="007979FF"/>
    <w:rsid w:val="007A7FBB"/>
    <w:rsid w:val="007B03DD"/>
    <w:rsid w:val="007B57E7"/>
    <w:rsid w:val="007D03AE"/>
    <w:rsid w:val="007D4716"/>
    <w:rsid w:val="007D6536"/>
    <w:rsid w:val="007E53C2"/>
    <w:rsid w:val="007E7D37"/>
    <w:rsid w:val="007F6278"/>
    <w:rsid w:val="007F7B89"/>
    <w:rsid w:val="00806995"/>
    <w:rsid w:val="00812319"/>
    <w:rsid w:val="00817F86"/>
    <w:rsid w:val="00824420"/>
    <w:rsid w:val="0083027F"/>
    <w:rsid w:val="00836AB6"/>
    <w:rsid w:val="00855C0C"/>
    <w:rsid w:val="00856719"/>
    <w:rsid w:val="00863DE5"/>
    <w:rsid w:val="00866F1A"/>
    <w:rsid w:val="00873A0E"/>
    <w:rsid w:val="00874245"/>
    <w:rsid w:val="00883C42"/>
    <w:rsid w:val="00891DC0"/>
    <w:rsid w:val="008A5644"/>
    <w:rsid w:val="008B0BB6"/>
    <w:rsid w:val="008B5B33"/>
    <w:rsid w:val="008C1884"/>
    <w:rsid w:val="008C53D0"/>
    <w:rsid w:val="008C74E9"/>
    <w:rsid w:val="008C7C3D"/>
    <w:rsid w:val="008D11E0"/>
    <w:rsid w:val="008D2268"/>
    <w:rsid w:val="008E21E5"/>
    <w:rsid w:val="008F44B2"/>
    <w:rsid w:val="0090116E"/>
    <w:rsid w:val="00907ADB"/>
    <w:rsid w:val="00911CEC"/>
    <w:rsid w:val="00913226"/>
    <w:rsid w:val="00923E10"/>
    <w:rsid w:val="00935201"/>
    <w:rsid w:val="00953780"/>
    <w:rsid w:val="009561FC"/>
    <w:rsid w:val="00961FF9"/>
    <w:rsid w:val="00980061"/>
    <w:rsid w:val="00995576"/>
    <w:rsid w:val="00996DFF"/>
    <w:rsid w:val="0099757B"/>
    <w:rsid w:val="009A5148"/>
    <w:rsid w:val="009A6CF3"/>
    <w:rsid w:val="009B4271"/>
    <w:rsid w:val="009C4DB9"/>
    <w:rsid w:val="009E139E"/>
    <w:rsid w:val="009E75F7"/>
    <w:rsid w:val="009F328C"/>
    <w:rsid w:val="00A0652F"/>
    <w:rsid w:val="00A37470"/>
    <w:rsid w:val="00A37CF0"/>
    <w:rsid w:val="00A443DB"/>
    <w:rsid w:val="00A50121"/>
    <w:rsid w:val="00A50653"/>
    <w:rsid w:val="00A525E6"/>
    <w:rsid w:val="00A52B1E"/>
    <w:rsid w:val="00A53FC9"/>
    <w:rsid w:val="00A600CA"/>
    <w:rsid w:val="00A615E9"/>
    <w:rsid w:val="00A61FCC"/>
    <w:rsid w:val="00A648A2"/>
    <w:rsid w:val="00A71FBD"/>
    <w:rsid w:val="00A906E7"/>
    <w:rsid w:val="00A908C5"/>
    <w:rsid w:val="00A9274A"/>
    <w:rsid w:val="00A94452"/>
    <w:rsid w:val="00AA35EA"/>
    <w:rsid w:val="00AB2A93"/>
    <w:rsid w:val="00AB45F5"/>
    <w:rsid w:val="00AB7205"/>
    <w:rsid w:val="00AC50C5"/>
    <w:rsid w:val="00AD2D54"/>
    <w:rsid w:val="00AD504E"/>
    <w:rsid w:val="00AD5F51"/>
    <w:rsid w:val="00AE6EDC"/>
    <w:rsid w:val="00AF7DAF"/>
    <w:rsid w:val="00B05C45"/>
    <w:rsid w:val="00B06A4F"/>
    <w:rsid w:val="00B070D9"/>
    <w:rsid w:val="00B0750C"/>
    <w:rsid w:val="00B1040C"/>
    <w:rsid w:val="00B11185"/>
    <w:rsid w:val="00B118E5"/>
    <w:rsid w:val="00B11A27"/>
    <w:rsid w:val="00B160D8"/>
    <w:rsid w:val="00B163AA"/>
    <w:rsid w:val="00B222CD"/>
    <w:rsid w:val="00B255E1"/>
    <w:rsid w:val="00B25764"/>
    <w:rsid w:val="00B25F4F"/>
    <w:rsid w:val="00B31D6B"/>
    <w:rsid w:val="00B42C7C"/>
    <w:rsid w:val="00B46208"/>
    <w:rsid w:val="00B468F1"/>
    <w:rsid w:val="00B70644"/>
    <w:rsid w:val="00B73B13"/>
    <w:rsid w:val="00B75FA4"/>
    <w:rsid w:val="00B7744B"/>
    <w:rsid w:val="00B81F87"/>
    <w:rsid w:val="00B91B93"/>
    <w:rsid w:val="00B92AA7"/>
    <w:rsid w:val="00B94956"/>
    <w:rsid w:val="00B97FCB"/>
    <w:rsid w:val="00BA1802"/>
    <w:rsid w:val="00BA27CE"/>
    <w:rsid w:val="00BA5775"/>
    <w:rsid w:val="00BA674A"/>
    <w:rsid w:val="00BA6B27"/>
    <w:rsid w:val="00BC0354"/>
    <w:rsid w:val="00BE0401"/>
    <w:rsid w:val="00BE57F1"/>
    <w:rsid w:val="00BE7E38"/>
    <w:rsid w:val="00C016DA"/>
    <w:rsid w:val="00C04376"/>
    <w:rsid w:val="00C06E08"/>
    <w:rsid w:val="00C17757"/>
    <w:rsid w:val="00C2787D"/>
    <w:rsid w:val="00C34391"/>
    <w:rsid w:val="00C368B2"/>
    <w:rsid w:val="00C517C2"/>
    <w:rsid w:val="00C56147"/>
    <w:rsid w:val="00C72F48"/>
    <w:rsid w:val="00C74A4C"/>
    <w:rsid w:val="00C82251"/>
    <w:rsid w:val="00C8326F"/>
    <w:rsid w:val="00C83FB2"/>
    <w:rsid w:val="00C872E2"/>
    <w:rsid w:val="00C879BD"/>
    <w:rsid w:val="00C95D0A"/>
    <w:rsid w:val="00CA199E"/>
    <w:rsid w:val="00CA5C47"/>
    <w:rsid w:val="00CA7CB3"/>
    <w:rsid w:val="00CB414D"/>
    <w:rsid w:val="00CB53A9"/>
    <w:rsid w:val="00CB60BB"/>
    <w:rsid w:val="00CC069D"/>
    <w:rsid w:val="00CE7021"/>
    <w:rsid w:val="00CE786D"/>
    <w:rsid w:val="00CF24C1"/>
    <w:rsid w:val="00D1246A"/>
    <w:rsid w:val="00D13477"/>
    <w:rsid w:val="00D15842"/>
    <w:rsid w:val="00D1791A"/>
    <w:rsid w:val="00D201FB"/>
    <w:rsid w:val="00D253B8"/>
    <w:rsid w:val="00D317B9"/>
    <w:rsid w:val="00D3561B"/>
    <w:rsid w:val="00D35E71"/>
    <w:rsid w:val="00D36D6F"/>
    <w:rsid w:val="00D409EB"/>
    <w:rsid w:val="00D50B7C"/>
    <w:rsid w:val="00D5126C"/>
    <w:rsid w:val="00D60DDD"/>
    <w:rsid w:val="00D6106D"/>
    <w:rsid w:val="00D6109D"/>
    <w:rsid w:val="00D67DDF"/>
    <w:rsid w:val="00D7118D"/>
    <w:rsid w:val="00D85A8F"/>
    <w:rsid w:val="00D873B4"/>
    <w:rsid w:val="00D97825"/>
    <w:rsid w:val="00DB34E8"/>
    <w:rsid w:val="00DB5AE0"/>
    <w:rsid w:val="00DB5C68"/>
    <w:rsid w:val="00DB7259"/>
    <w:rsid w:val="00DC285D"/>
    <w:rsid w:val="00DC2D7C"/>
    <w:rsid w:val="00DC2DF5"/>
    <w:rsid w:val="00DC4FA5"/>
    <w:rsid w:val="00DC515C"/>
    <w:rsid w:val="00DD4948"/>
    <w:rsid w:val="00DE491F"/>
    <w:rsid w:val="00DE50E7"/>
    <w:rsid w:val="00DF0937"/>
    <w:rsid w:val="00DF0DC7"/>
    <w:rsid w:val="00E00F70"/>
    <w:rsid w:val="00E03669"/>
    <w:rsid w:val="00E14AF2"/>
    <w:rsid w:val="00E326C4"/>
    <w:rsid w:val="00E36168"/>
    <w:rsid w:val="00E43EA7"/>
    <w:rsid w:val="00E46667"/>
    <w:rsid w:val="00E502DE"/>
    <w:rsid w:val="00E549FB"/>
    <w:rsid w:val="00E55A77"/>
    <w:rsid w:val="00E569B7"/>
    <w:rsid w:val="00E60A43"/>
    <w:rsid w:val="00E629F8"/>
    <w:rsid w:val="00E64404"/>
    <w:rsid w:val="00E702D9"/>
    <w:rsid w:val="00E71E79"/>
    <w:rsid w:val="00E7236D"/>
    <w:rsid w:val="00E75D0C"/>
    <w:rsid w:val="00E82E9F"/>
    <w:rsid w:val="00E85505"/>
    <w:rsid w:val="00E90BCE"/>
    <w:rsid w:val="00EA0CE8"/>
    <w:rsid w:val="00EA3FE6"/>
    <w:rsid w:val="00EB3362"/>
    <w:rsid w:val="00EC661F"/>
    <w:rsid w:val="00ED4619"/>
    <w:rsid w:val="00EE2955"/>
    <w:rsid w:val="00EF3FCB"/>
    <w:rsid w:val="00EF515D"/>
    <w:rsid w:val="00F0353A"/>
    <w:rsid w:val="00F0430A"/>
    <w:rsid w:val="00F1269A"/>
    <w:rsid w:val="00F13D67"/>
    <w:rsid w:val="00F17AB8"/>
    <w:rsid w:val="00F21E12"/>
    <w:rsid w:val="00F22CD5"/>
    <w:rsid w:val="00F25F57"/>
    <w:rsid w:val="00F35CDA"/>
    <w:rsid w:val="00F43BA3"/>
    <w:rsid w:val="00F51EA5"/>
    <w:rsid w:val="00F51EF2"/>
    <w:rsid w:val="00F60776"/>
    <w:rsid w:val="00F6678F"/>
    <w:rsid w:val="00F679C0"/>
    <w:rsid w:val="00F75F19"/>
    <w:rsid w:val="00F761E5"/>
    <w:rsid w:val="00F776CC"/>
    <w:rsid w:val="00F86B18"/>
    <w:rsid w:val="00F91B42"/>
    <w:rsid w:val="00F97B06"/>
    <w:rsid w:val="00FA5F85"/>
    <w:rsid w:val="00FB0E43"/>
    <w:rsid w:val="00FB2196"/>
    <w:rsid w:val="00FB44B3"/>
    <w:rsid w:val="00FB6D18"/>
    <w:rsid w:val="00FB6FAE"/>
    <w:rsid w:val="00FC5F2F"/>
    <w:rsid w:val="00FC703E"/>
    <w:rsid w:val="00FD105A"/>
    <w:rsid w:val="00FD34E9"/>
    <w:rsid w:val="00FE0E5A"/>
    <w:rsid w:val="00FF000D"/>
    <w:rsid w:val="00FF4F25"/>
    <w:rsid w:val="00FF61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Closing" w:uiPriority="0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8D11E0"/>
    <w:pPr>
      <w:spacing w:line="255" w:lineRule="atLeast"/>
    </w:pPr>
    <w:rPr>
      <w:szCs w:val="22"/>
      <w:lang w:eastAsia="en-US"/>
    </w:rPr>
  </w:style>
  <w:style w:type="paragraph" w:styleId="Kop1">
    <w:name w:val="heading 1"/>
    <w:basedOn w:val="Standaard"/>
    <w:next w:val="stlParagraafKop"/>
    <w:link w:val="Kop1Char"/>
    <w:qFormat/>
    <w:rsid w:val="0099757B"/>
    <w:pPr>
      <w:keepNext/>
      <w:keepLines/>
      <w:numPr>
        <w:numId w:val="2"/>
      </w:numPr>
      <w:spacing w:line="360" w:lineRule="exact"/>
      <w:outlineLvl w:val="0"/>
    </w:pPr>
    <w:rPr>
      <w:rFonts w:eastAsia="Times New Roman"/>
      <w:b/>
      <w:bCs/>
      <w:sz w:val="22"/>
      <w:szCs w:val="28"/>
    </w:rPr>
  </w:style>
  <w:style w:type="paragraph" w:styleId="Kop2">
    <w:name w:val="heading 2"/>
    <w:basedOn w:val="Standaard"/>
    <w:next w:val="Standaard"/>
    <w:link w:val="Kop2Char"/>
    <w:unhideWhenUsed/>
    <w:qFormat/>
    <w:rsid w:val="00401F1E"/>
    <w:pPr>
      <w:keepNext/>
      <w:keepLines/>
      <w:numPr>
        <w:ilvl w:val="1"/>
        <w:numId w:val="2"/>
      </w:numPr>
      <w:ind w:left="511"/>
      <w:outlineLvl w:val="1"/>
    </w:pPr>
    <w:rPr>
      <w:rFonts w:eastAsia="Times New Roman"/>
      <w:b/>
      <w:bCs/>
      <w:sz w:val="22"/>
      <w:szCs w:val="26"/>
    </w:rPr>
  </w:style>
  <w:style w:type="paragraph" w:styleId="Kop3">
    <w:name w:val="heading 3"/>
    <w:basedOn w:val="Standaard"/>
    <w:next w:val="Standaard"/>
    <w:link w:val="Kop3Char"/>
    <w:unhideWhenUsed/>
    <w:qFormat/>
    <w:rsid w:val="00401F1E"/>
    <w:pPr>
      <w:keepNext/>
      <w:keepLines/>
      <w:numPr>
        <w:ilvl w:val="2"/>
        <w:numId w:val="2"/>
      </w:numPr>
      <w:outlineLvl w:val="2"/>
    </w:pPr>
    <w:rPr>
      <w:rFonts w:eastAsia="Times New Roman"/>
      <w:b/>
      <w:bCs/>
    </w:rPr>
  </w:style>
  <w:style w:type="paragraph" w:styleId="Kop4">
    <w:name w:val="heading 4"/>
    <w:basedOn w:val="Standaard"/>
    <w:next w:val="Standaard"/>
    <w:link w:val="Kop4Char"/>
    <w:qFormat/>
    <w:rsid w:val="00E85505"/>
    <w:pPr>
      <w:keepNext/>
      <w:keepLines/>
      <w:widowControl w:val="0"/>
      <w:suppressAutoHyphens/>
      <w:spacing w:line="240" w:lineRule="auto"/>
      <w:outlineLvl w:val="3"/>
    </w:pPr>
    <w:rPr>
      <w:rFonts w:ascii="Univers" w:eastAsia="Times New Roman" w:hAnsi="Univers"/>
      <w:b/>
      <w:spacing w:val="-2"/>
      <w:sz w:val="22"/>
      <w:szCs w:val="20"/>
      <w:lang w:eastAsia="nl-NL"/>
    </w:rPr>
  </w:style>
  <w:style w:type="paragraph" w:styleId="Kop5">
    <w:name w:val="heading 5"/>
    <w:basedOn w:val="Standaard"/>
    <w:next w:val="Standaard"/>
    <w:link w:val="Kop5Char"/>
    <w:qFormat/>
    <w:rsid w:val="00E85505"/>
    <w:pPr>
      <w:keepNext/>
      <w:tabs>
        <w:tab w:val="left" w:pos="567"/>
      </w:tabs>
      <w:spacing w:line="240" w:lineRule="auto"/>
      <w:jc w:val="both"/>
      <w:outlineLvl w:val="4"/>
    </w:pPr>
    <w:rPr>
      <w:rFonts w:ascii="Times New Roman" w:eastAsia="Times New Roman" w:hAnsi="Times New Roman"/>
      <w:b/>
      <w:sz w:val="22"/>
      <w:szCs w:val="24"/>
    </w:rPr>
  </w:style>
  <w:style w:type="paragraph" w:styleId="Kop6">
    <w:name w:val="heading 6"/>
    <w:basedOn w:val="Standaard"/>
    <w:next w:val="Standaard"/>
    <w:link w:val="Kop6Char"/>
    <w:qFormat/>
    <w:rsid w:val="00E85505"/>
    <w:pPr>
      <w:keepNext/>
      <w:widowControl w:val="0"/>
      <w:numPr>
        <w:numId w:val="4"/>
      </w:numPr>
      <w:tabs>
        <w:tab w:val="left" w:pos="852"/>
        <w:tab w:val="left" w:pos="1135"/>
        <w:tab w:val="left" w:pos="1440"/>
        <w:tab w:val="left" w:pos="2073"/>
        <w:tab w:val="left" w:pos="7626"/>
        <w:tab w:val="left" w:pos="8060"/>
      </w:tabs>
      <w:suppressAutoHyphens/>
      <w:spacing w:line="240" w:lineRule="auto"/>
      <w:outlineLvl w:val="5"/>
    </w:pPr>
    <w:rPr>
      <w:rFonts w:ascii="Univers" w:eastAsia="Times New Roman" w:hAnsi="Univers"/>
      <w:b/>
      <w:i/>
      <w:spacing w:val="-2"/>
      <w:sz w:val="22"/>
      <w:szCs w:val="20"/>
      <w:u w:val="single"/>
      <w:lang w:eastAsia="nl-NL"/>
    </w:rPr>
  </w:style>
  <w:style w:type="paragraph" w:styleId="Kop7">
    <w:name w:val="heading 7"/>
    <w:basedOn w:val="Standaard"/>
    <w:next w:val="Standaard"/>
    <w:link w:val="Kop7Char"/>
    <w:qFormat/>
    <w:rsid w:val="00E85505"/>
    <w:pPr>
      <w:keepNext/>
      <w:tabs>
        <w:tab w:val="left" w:pos="2250"/>
      </w:tabs>
      <w:spacing w:line="240" w:lineRule="auto"/>
      <w:outlineLvl w:val="6"/>
    </w:pPr>
    <w:rPr>
      <w:rFonts w:ascii="Times New Roman" w:eastAsia="Times New Roman" w:hAnsi="Times New Roman"/>
      <w:b/>
      <w:bCs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stlContactGegevens">
    <w:name w:val="stlContactGegevens"/>
    <w:qFormat/>
    <w:rsid w:val="00587A09"/>
    <w:pPr>
      <w:spacing w:line="255" w:lineRule="exact"/>
    </w:pPr>
    <w:rPr>
      <w:sz w:val="17"/>
      <w:szCs w:val="22"/>
      <w:lang w:eastAsia="en-US"/>
    </w:rPr>
  </w:style>
  <w:style w:type="character" w:customStyle="1" w:styleId="stlContactGegevensKop">
    <w:name w:val="stlContactGegevensKop"/>
    <w:uiPriority w:val="1"/>
    <w:qFormat/>
    <w:rsid w:val="00210100"/>
    <w:rPr>
      <w:b/>
    </w:rPr>
  </w:style>
  <w:style w:type="paragraph" w:customStyle="1" w:styleId="stlClassificering">
    <w:name w:val="stlClassificering"/>
    <w:qFormat/>
    <w:rsid w:val="00AD2D54"/>
    <w:pPr>
      <w:spacing w:before="57" w:line="255" w:lineRule="exact"/>
    </w:pPr>
    <w:rPr>
      <w:b/>
      <w:caps/>
      <w:szCs w:val="22"/>
      <w:lang w:eastAsia="en-US"/>
    </w:rPr>
  </w:style>
  <w:style w:type="table" w:styleId="Tabelraster">
    <w:name w:val="Table Grid"/>
    <w:basedOn w:val="Standaardtabel"/>
    <w:uiPriority w:val="59"/>
    <w:rsid w:val="008123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tekst">
    <w:name w:val="header"/>
    <w:basedOn w:val="Standaard"/>
    <w:link w:val="KoptekstChar"/>
    <w:uiPriority w:val="99"/>
    <w:unhideWhenUsed/>
    <w:rsid w:val="00AD2D5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D2D54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AD2D5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D2D54"/>
    <w:rPr>
      <w:sz w:val="20"/>
    </w:rPr>
  </w:style>
  <w:style w:type="character" w:customStyle="1" w:styleId="stlDatum">
    <w:name w:val="stlDatum"/>
    <w:uiPriority w:val="1"/>
    <w:qFormat/>
    <w:rsid w:val="00497046"/>
  </w:style>
  <w:style w:type="character" w:customStyle="1" w:styleId="stlKenmerk">
    <w:name w:val="stlKenmerk"/>
    <w:uiPriority w:val="1"/>
    <w:qFormat/>
    <w:rsid w:val="00497046"/>
  </w:style>
  <w:style w:type="character" w:styleId="Hyperlink">
    <w:name w:val="Hyperlink"/>
    <w:basedOn w:val="Standaardalinea-lettertype"/>
    <w:uiPriority w:val="99"/>
    <w:unhideWhenUsed/>
    <w:rsid w:val="00953780"/>
    <w:rPr>
      <w:color w:val="0000FF"/>
      <w:u w:val="single"/>
    </w:rPr>
  </w:style>
  <w:style w:type="paragraph" w:customStyle="1" w:styleId="stlDocumentTitel">
    <w:name w:val="stlDocumentTitel"/>
    <w:qFormat/>
    <w:rsid w:val="00687681"/>
    <w:pPr>
      <w:spacing w:line="383" w:lineRule="exact"/>
    </w:pPr>
    <w:rPr>
      <w:sz w:val="36"/>
      <w:szCs w:val="22"/>
      <w:lang w:eastAsia="en-US"/>
    </w:rPr>
  </w:style>
  <w:style w:type="paragraph" w:customStyle="1" w:styleId="stlParagraafKop">
    <w:name w:val="stlParagraafKop"/>
    <w:qFormat/>
    <w:rsid w:val="00DF0DC7"/>
    <w:pPr>
      <w:spacing w:line="255" w:lineRule="atLeast"/>
    </w:pPr>
    <w:rPr>
      <w:b/>
      <w:szCs w:val="22"/>
      <w:lang w:eastAsia="en-US"/>
    </w:rPr>
  </w:style>
  <w:style w:type="character" w:customStyle="1" w:styleId="Kop2Char">
    <w:name w:val="Kop 2 Char"/>
    <w:basedOn w:val="Standaardalinea-lettertype"/>
    <w:link w:val="Kop2"/>
    <w:rsid w:val="00401F1E"/>
    <w:rPr>
      <w:rFonts w:eastAsia="Times New Roman"/>
      <w:b/>
      <w:bCs/>
      <w:sz w:val="22"/>
      <w:szCs w:val="26"/>
      <w:lang w:eastAsia="en-US"/>
    </w:rPr>
  </w:style>
  <w:style w:type="numbering" w:customStyle="1" w:styleId="Radboudumcagenda">
    <w:name w:val="Radboudumc_agenda"/>
    <w:basedOn w:val="Geenlijst"/>
    <w:uiPriority w:val="99"/>
    <w:rsid w:val="00923E10"/>
    <w:pPr>
      <w:numPr>
        <w:numId w:val="1"/>
      </w:numPr>
    </w:pPr>
  </w:style>
  <w:style w:type="character" w:customStyle="1" w:styleId="Kop1Char">
    <w:name w:val="Kop 1 Char"/>
    <w:basedOn w:val="Standaardalinea-lettertype"/>
    <w:link w:val="Kop1"/>
    <w:rsid w:val="0099757B"/>
    <w:rPr>
      <w:rFonts w:eastAsia="Times New Roman"/>
      <w:b/>
      <w:bCs/>
      <w:sz w:val="22"/>
      <w:szCs w:val="28"/>
      <w:lang w:eastAsia="en-US"/>
    </w:rPr>
  </w:style>
  <w:style w:type="paragraph" w:customStyle="1" w:styleId="stlAgenda">
    <w:name w:val="stlAgenda"/>
    <w:basedOn w:val="Standaard"/>
    <w:qFormat/>
    <w:rsid w:val="00A37CF0"/>
    <w:pPr>
      <w:ind w:left="397"/>
    </w:pPr>
  </w:style>
  <w:style w:type="paragraph" w:customStyle="1" w:styleId="stlActielijst">
    <w:name w:val="stlActielijst"/>
    <w:basedOn w:val="Standaard"/>
    <w:qFormat/>
    <w:rsid w:val="005F18D9"/>
    <w:rPr>
      <w:sz w:val="24"/>
    </w:rPr>
  </w:style>
  <w:style w:type="paragraph" w:customStyle="1" w:styleId="stlTitel">
    <w:name w:val="stlTitel"/>
    <w:qFormat/>
    <w:rsid w:val="00824420"/>
    <w:pPr>
      <w:spacing w:line="510" w:lineRule="exact"/>
    </w:pPr>
    <w:rPr>
      <w:sz w:val="48"/>
      <w:szCs w:val="22"/>
      <w:lang w:eastAsia="en-US"/>
    </w:rPr>
  </w:style>
  <w:style w:type="paragraph" w:customStyle="1" w:styleId="stlSubtitel">
    <w:name w:val="stlSubtitel"/>
    <w:qFormat/>
    <w:rsid w:val="00824420"/>
    <w:pPr>
      <w:spacing w:line="320" w:lineRule="exact"/>
    </w:pPr>
    <w:rPr>
      <w:sz w:val="28"/>
      <w:szCs w:val="22"/>
      <w:lang w:eastAsia="en-US"/>
    </w:rPr>
  </w:style>
  <w:style w:type="paragraph" w:customStyle="1" w:styleId="stlInhoudsopgave">
    <w:name w:val="stlInhoudsopgave"/>
    <w:qFormat/>
    <w:rsid w:val="00923E10"/>
    <w:pPr>
      <w:spacing w:after="240" w:line="360" w:lineRule="exact"/>
    </w:pPr>
    <w:rPr>
      <w:sz w:val="36"/>
      <w:szCs w:val="22"/>
      <w:lang w:eastAsia="en-US"/>
    </w:rPr>
  </w:style>
  <w:style w:type="character" w:customStyle="1" w:styleId="Kop3Char">
    <w:name w:val="Kop 3 Char"/>
    <w:basedOn w:val="Standaardalinea-lettertype"/>
    <w:link w:val="Kop3"/>
    <w:rsid w:val="00401F1E"/>
    <w:rPr>
      <w:rFonts w:eastAsia="Times New Roman"/>
      <w:b/>
      <w:bCs/>
      <w:szCs w:val="22"/>
      <w:lang w:eastAsia="en-US"/>
    </w:rPr>
  </w:style>
  <w:style w:type="numbering" w:customStyle="1" w:styleId="Radboudumcrapport">
    <w:name w:val="Radboudumc_rapport"/>
    <w:basedOn w:val="Geenlijst"/>
    <w:uiPriority w:val="99"/>
    <w:rsid w:val="00C17757"/>
    <w:pPr>
      <w:numPr>
        <w:numId w:val="6"/>
      </w:numPr>
    </w:pPr>
  </w:style>
  <w:style w:type="paragraph" w:customStyle="1" w:styleId="stlSubsubparagraafKop">
    <w:name w:val="stlSubsubparagraafKop"/>
    <w:basedOn w:val="Standaard"/>
    <w:next w:val="Standaard"/>
    <w:qFormat/>
    <w:rsid w:val="0061367D"/>
    <w:rPr>
      <w:i/>
    </w:rPr>
  </w:style>
  <w:style w:type="paragraph" w:styleId="Inhopg1">
    <w:name w:val="toc 1"/>
    <w:basedOn w:val="Standaard"/>
    <w:next w:val="Standaard"/>
    <w:autoRedefine/>
    <w:uiPriority w:val="39"/>
    <w:unhideWhenUsed/>
    <w:qFormat/>
    <w:rsid w:val="00D15842"/>
    <w:pPr>
      <w:tabs>
        <w:tab w:val="left" w:pos="0"/>
        <w:tab w:val="left" w:pos="660"/>
        <w:tab w:val="right" w:pos="8051"/>
      </w:tabs>
      <w:spacing w:before="255"/>
    </w:pPr>
    <w:rPr>
      <w:b/>
    </w:rPr>
  </w:style>
  <w:style w:type="paragraph" w:styleId="Inhopg2">
    <w:name w:val="toc 2"/>
    <w:basedOn w:val="Standaard"/>
    <w:next w:val="Standaard"/>
    <w:autoRedefine/>
    <w:uiPriority w:val="39"/>
    <w:unhideWhenUsed/>
    <w:qFormat/>
    <w:rsid w:val="00401F1E"/>
    <w:pPr>
      <w:tabs>
        <w:tab w:val="left" w:pos="0"/>
        <w:tab w:val="right" w:pos="8051"/>
      </w:tabs>
      <w:ind w:left="567"/>
    </w:pPr>
  </w:style>
  <w:style w:type="paragraph" w:styleId="Inhopg3">
    <w:name w:val="toc 3"/>
    <w:basedOn w:val="Standaard"/>
    <w:next w:val="Standaard"/>
    <w:autoRedefine/>
    <w:uiPriority w:val="39"/>
    <w:unhideWhenUsed/>
    <w:qFormat/>
    <w:rsid w:val="00D409EB"/>
    <w:pPr>
      <w:tabs>
        <w:tab w:val="left" w:pos="737"/>
        <w:tab w:val="right" w:pos="8051"/>
      </w:tabs>
      <w:ind w:left="567"/>
    </w:pPr>
  </w:style>
  <w:style w:type="numbering" w:customStyle="1" w:styleId="Radboudumcopsommingrapport">
    <w:name w:val="Radboudumc_opsomming_rapport"/>
    <w:basedOn w:val="Geenlijst"/>
    <w:uiPriority w:val="99"/>
    <w:rsid w:val="00863DE5"/>
    <w:pPr>
      <w:numPr>
        <w:numId w:val="3"/>
      </w:numPr>
    </w:pPr>
  </w:style>
  <w:style w:type="paragraph" w:styleId="Lijstalinea">
    <w:name w:val="List Paragraph"/>
    <w:basedOn w:val="Standaard"/>
    <w:uiPriority w:val="34"/>
    <w:qFormat/>
    <w:rsid w:val="00863DE5"/>
    <w:pPr>
      <w:ind w:left="720"/>
      <w:contextualSpacing/>
    </w:pPr>
  </w:style>
  <w:style w:type="paragraph" w:customStyle="1" w:styleId="stlVoettekst">
    <w:name w:val="stlVoettekst"/>
    <w:qFormat/>
    <w:rsid w:val="00FF61DF"/>
    <w:pPr>
      <w:spacing w:line="255" w:lineRule="exact"/>
    </w:pPr>
    <w:rPr>
      <w:sz w:val="17"/>
      <w:szCs w:val="22"/>
      <w:lang w:eastAsia="en-US"/>
    </w:rPr>
  </w:style>
  <w:style w:type="paragraph" w:customStyle="1" w:styleId="stlPaginanummer">
    <w:name w:val="stlPaginanummer"/>
    <w:basedOn w:val="Standaard"/>
    <w:qFormat/>
    <w:rsid w:val="00FF61DF"/>
    <w:pPr>
      <w:jc w:val="right"/>
    </w:pPr>
  </w:style>
  <w:style w:type="paragraph" w:customStyle="1" w:styleId="Adressen">
    <w:name w:val="Adressen"/>
    <w:basedOn w:val="Standaard"/>
    <w:rsid w:val="0049085D"/>
    <w:pPr>
      <w:framePr w:w="6237" w:h="1871" w:hRule="exact" w:hSpace="142" w:wrap="around" w:vAnchor="page" w:hAnchor="margin" w:y="3120" w:anchorLock="1"/>
      <w:shd w:val="solid" w:color="FFFFFF" w:fill="FFFFFF"/>
      <w:spacing w:line="255" w:lineRule="exact"/>
    </w:pPr>
    <w:rPr>
      <w:rFonts w:eastAsia="Times New Roman"/>
      <w:szCs w:val="20"/>
      <w:lang w:eastAsia="nl-NL"/>
    </w:rPr>
  </w:style>
  <w:style w:type="paragraph" w:customStyle="1" w:styleId="Bouwstenen">
    <w:name w:val="Bouwstenen"/>
    <w:basedOn w:val="Standaard"/>
    <w:rsid w:val="0049085D"/>
    <w:pPr>
      <w:outlineLvl w:val="0"/>
    </w:pPr>
    <w:rPr>
      <w:rFonts w:eastAsia="Times New Roman"/>
      <w:szCs w:val="20"/>
      <w:lang w:eastAsia="nl-NL"/>
    </w:rPr>
  </w:style>
  <w:style w:type="paragraph" w:styleId="Afsluiting">
    <w:name w:val="Closing"/>
    <w:basedOn w:val="Standaard"/>
    <w:link w:val="AfsluitingChar"/>
    <w:semiHidden/>
    <w:rsid w:val="0049085D"/>
    <w:rPr>
      <w:rFonts w:eastAsia="Times New Roman"/>
      <w:szCs w:val="20"/>
      <w:lang w:eastAsia="nl-NL"/>
    </w:rPr>
  </w:style>
  <w:style w:type="character" w:customStyle="1" w:styleId="AfsluitingChar">
    <w:name w:val="Afsluiting Char"/>
    <w:basedOn w:val="Standaardalinea-lettertype"/>
    <w:link w:val="Afsluiting"/>
    <w:semiHidden/>
    <w:rsid w:val="0049085D"/>
    <w:rPr>
      <w:rFonts w:ascii="Calibri" w:eastAsia="Times New Roman" w:hAnsi="Calibri" w:cs="Times New Roman"/>
      <w:sz w:val="20"/>
      <w:szCs w:val="20"/>
      <w:lang w:eastAsia="nl-NL"/>
    </w:rPr>
  </w:style>
  <w:style w:type="paragraph" w:customStyle="1" w:styleId="Cluster">
    <w:name w:val="Cluster"/>
    <w:basedOn w:val="Standaard"/>
    <w:link w:val="ClusterChar"/>
    <w:rsid w:val="0049085D"/>
    <w:pPr>
      <w:spacing w:line="255" w:lineRule="exact"/>
    </w:pPr>
    <w:rPr>
      <w:rFonts w:eastAsia="Times New Roman"/>
      <w:b/>
      <w:sz w:val="17"/>
      <w:szCs w:val="20"/>
      <w:lang w:val="nl-BE" w:eastAsia="nl-NL"/>
    </w:rPr>
  </w:style>
  <w:style w:type="paragraph" w:styleId="Documentstructuur">
    <w:name w:val="Document Map"/>
    <w:basedOn w:val="Standaard"/>
    <w:link w:val="DocumentstructuurChar"/>
    <w:semiHidden/>
    <w:rsid w:val="0049085D"/>
    <w:pPr>
      <w:shd w:val="clear" w:color="auto" w:fill="000080"/>
    </w:pPr>
    <w:rPr>
      <w:rFonts w:ascii="Tahoma" w:eastAsia="Times New Roman" w:hAnsi="Tahoma"/>
      <w:szCs w:val="20"/>
      <w:lang w:eastAsia="nl-NL"/>
    </w:rPr>
  </w:style>
  <w:style w:type="character" w:customStyle="1" w:styleId="DocumentstructuurChar">
    <w:name w:val="Documentstructuur Char"/>
    <w:basedOn w:val="Standaardalinea-lettertype"/>
    <w:link w:val="Documentstructuur"/>
    <w:semiHidden/>
    <w:rsid w:val="0049085D"/>
    <w:rPr>
      <w:rFonts w:ascii="Tahoma" w:eastAsia="Times New Roman" w:hAnsi="Tahoma" w:cs="Times New Roman"/>
      <w:sz w:val="20"/>
      <w:szCs w:val="20"/>
      <w:shd w:val="clear" w:color="auto" w:fill="000080"/>
      <w:lang w:eastAsia="nl-NL"/>
    </w:rPr>
  </w:style>
  <w:style w:type="paragraph" w:customStyle="1" w:styleId="Kopie">
    <w:name w:val="Kopie"/>
    <w:basedOn w:val="Standaard"/>
    <w:rsid w:val="0049085D"/>
    <w:pPr>
      <w:keepNext/>
      <w:keepLines/>
      <w:ind w:left="-68"/>
    </w:pPr>
    <w:rPr>
      <w:rFonts w:eastAsia="Times New Roman"/>
      <w:szCs w:val="20"/>
      <w:lang w:eastAsia="nl-NL"/>
    </w:rPr>
  </w:style>
  <w:style w:type="paragraph" w:customStyle="1" w:styleId="ondertekenaars">
    <w:name w:val="ondertekenaars"/>
    <w:basedOn w:val="Standaard"/>
    <w:rsid w:val="0049085D"/>
    <w:rPr>
      <w:rFonts w:eastAsia="Times New Roman"/>
      <w:szCs w:val="20"/>
      <w:lang w:eastAsia="nl-NL"/>
    </w:rPr>
  </w:style>
  <w:style w:type="paragraph" w:customStyle="1" w:styleId="tekstindekop">
    <w:name w:val="tekst in de kop"/>
    <w:basedOn w:val="Standaard"/>
    <w:link w:val="tekstindekopChar"/>
    <w:rsid w:val="0049085D"/>
    <w:pPr>
      <w:tabs>
        <w:tab w:val="left" w:pos="1418"/>
      </w:tabs>
      <w:spacing w:line="255" w:lineRule="exact"/>
    </w:pPr>
    <w:rPr>
      <w:rFonts w:eastAsia="Times New Roman"/>
      <w:sz w:val="17"/>
      <w:szCs w:val="20"/>
      <w:lang w:val="nl-BE" w:eastAsia="nl-NL"/>
    </w:rPr>
  </w:style>
  <w:style w:type="paragraph" w:customStyle="1" w:styleId="tekstindevoet">
    <w:name w:val="tekstindevoet"/>
    <w:basedOn w:val="tekstindekop"/>
    <w:rsid w:val="0049085D"/>
    <w:pPr>
      <w:spacing w:after="20"/>
    </w:pPr>
    <w:rPr>
      <w:sz w:val="12"/>
    </w:rPr>
  </w:style>
  <w:style w:type="character" w:customStyle="1" w:styleId="ClusterChar">
    <w:name w:val="Cluster Char"/>
    <w:basedOn w:val="Standaardalinea-lettertype"/>
    <w:link w:val="Cluster"/>
    <w:rsid w:val="00FD34E9"/>
    <w:rPr>
      <w:rFonts w:ascii="Calibri" w:eastAsia="Times New Roman" w:hAnsi="Calibri" w:cs="Times New Roman"/>
      <w:b/>
      <w:sz w:val="17"/>
      <w:szCs w:val="20"/>
      <w:lang w:val="nl-BE" w:eastAsia="nl-NL"/>
    </w:rPr>
  </w:style>
  <w:style w:type="character" w:customStyle="1" w:styleId="tekstindekopChar">
    <w:name w:val="tekst in de kop Char"/>
    <w:basedOn w:val="Standaardalinea-lettertype"/>
    <w:link w:val="tekstindekop"/>
    <w:rsid w:val="00FD34E9"/>
    <w:rPr>
      <w:rFonts w:ascii="Calibri" w:eastAsia="Times New Roman" w:hAnsi="Calibri" w:cs="Times New Roman"/>
      <w:sz w:val="17"/>
      <w:szCs w:val="20"/>
      <w:lang w:val="nl-BE" w:eastAsia="nl-NL"/>
    </w:rPr>
  </w:style>
  <w:style w:type="character" w:customStyle="1" w:styleId="Kop4Char">
    <w:name w:val="Kop 4 Char"/>
    <w:basedOn w:val="Standaardalinea-lettertype"/>
    <w:link w:val="Kop4"/>
    <w:rsid w:val="00E85505"/>
    <w:rPr>
      <w:rFonts w:ascii="Univers" w:eastAsia="Times New Roman" w:hAnsi="Univers" w:cs="Times New Roman"/>
      <w:b/>
      <w:spacing w:val="-2"/>
      <w:szCs w:val="20"/>
      <w:lang w:eastAsia="nl-NL"/>
    </w:rPr>
  </w:style>
  <w:style w:type="character" w:customStyle="1" w:styleId="Kop5Char">
    <w:name w:val="Kop 5 Char"/>
    <w:basedOn w:val="Standaardalinea-lettertype"/>
    <w:link w:val="Kop5"/>
    <w:rsid w:val="00E85505"/>
    <w:rPr>
      <w:rFonts w:ascii="Times New Roman" w:eastAsia="Times New Roman" w:hAnsi="Times New Roman" w:cs="Times New Roman"/>
      <w:b/>
      <w:szCs w:val="24"/>
    </w:rPr>
  </w:style>
  <w:style w:type="character" w:customStyle="1" w:styleId="Kop6Char">
    <w:name w:val="Kop 6 Char"/>
    <w:basedOn w:val="Standaardalinea-lettertype"/>
    <w:link w:val="Kop6"/>
    <w:rsid w:val="00E85505"/>
    <w:rPr>
      <w:rFonts w:ascii="Univers" w:eastAsia="Times New Roman" w:hAnsi="Univers"/>
      <w:b/>
      <w:i/>
      <w:spacing w:val="-2"/>
      <w:sz w:val="22"/>
      <w:u w:val="single"/>
    </w:rPr>
  </w:style>
  <w:style w:type="character" w:customStyle="1" w:styleId="Kop7Char">
    <w:name w:val="Kop 7 Char"/>
    <w:basedOn w:val="Standaardalinea-lettertype"/>
    <w:link w:val="Kop7"/>
    <w:rsid w:val="00E85505"/>
    <w:rPr>
      <w:rFonts w:ascii="Times New Roman" w:eastAsia="Times New Roman" w:hAnsi="Times New Roman" w:cs="Times New Roman"/>
      <w:b/>
      <w:bCs/>
      <w:sz w:val="20"/>
      <w:szCs w:val="24"/>
    </w:rPr>
  </w:style>
  <w:style w:type="paragraph" w:styleId="Plattetekst">
    <w:name w:val="Body Text"/>
    <w:basedOn w:val="Standaard"/>
    <w:link w:val="PlattetekstChar"/>
    <w:semiHidden/>
    <w:rsid w:val="00E85505"/>
    <w:pPr>
      <w:widowControl w:val="0"/>
      <w:tabs>
        <w:tab w:val="left" w:pos="0"/>
        <w:tab w:val="left" w:pos="720"/>
        <w:tab w:val="left" w:pos="1596"/>
        <w:tab w:val="left" w:pos="2160"/>
      </w:tabs>
      <w:suppressAutoHyphens/>
      <w:spacing w:line="240" w:lineRule="auto"/>
      <w:jc w:val="both"/>
    </w:pPr>
    <w:rPr>
      <w:rFonts w:ascii="Univers" w:eastAsia="Times New Roman" w:hAnsi="Univers"/>
      <w:spacing w:val="-2"/>
      <w:sz w:val="22"/>
      <w:szCs w:val="20"/>
      <w:lang w:eastAsia="nl-NL"/>
    </w:rPr>
  </w:style>
  <w:style w:type="character" w:customStyle="1" w:styleId="PlattetekstChar">
    <w:name w:val="Platte tekst Char"/>
    <w:basedOn w:val="Standaardalinea-lettertype"/>
    <w:link w:val="Plattetekst"/>
    <w:semiHidden/>
    <w:rsid w:val="00E85505"/>
    <w:rPr>
      <w:rFonts w:ascii="Univers" w:eastAsia="Times New Roman" w:hAnsi="Univers" w:cs="Times New Roman"/>
      <w:spacing w:val="-2"/>
      <w:szCs w:val="20"/>
      <w:lang w:eastAsia="nl-NL"/>
    </w:rPr>
  </w:style>
  <w:style w:type="paragraph" w:styleId="Plattetekst2">
    <w:name w:val="Body Text 2"/>
    <w:basedOn w:val="Standaard"/>
    <w:link w:val="Plattetekst2Char"/>
    <w:semiHidden/>
    <w:rsid w:val="00E85505"/>
    <w:pPr>
      <w:widowControl w:val="0"/>
      <w:suppressAutoHyphens/>
      <w:spacing w:line="240" w:lineRule="auto"/>
    </w:pPr>
    <w:rPr>
      <w:rFonts w:ascii="Univers" w:eastAsia="Times New Roman" w:hAnsi="Univers"/>
      <w:spacing w:val="-2"/>
      <w:sz w:val="22"/>
      <w:szCs w:val="20"/>
      <w:lang w:eastAsia="nl-NL"/>
    </w:rPr>
  </w:style>
  <w:style w:type="character" w:customStyle="1" w:styleId="Plattetekst2Char">
    <w:name w:val="Platte tekst 2 Char"/>
    <w:basedOn w:val="Standaardalinea-lettertype"/>
    <w:link w:val="Plattetekst2"/>
    <w:semiHidden/>
    <w:rsid w:val="00E85505"/>
    <w:rPr>
      <w:rFonts w:ascii="Univers" w:eastAsia="Times New Roman" w:hAnsi="Univers" w:cs="Times New Roman"/>
      <w:spacing w:val="-2"/>
      <w:szCs w:val="20"/>
      <w:lang w:eastAsia="nl-NL"/>
    </w:rPr>
  </w:style>
  <w:style w:type="paragraph" w:styleId="Plattetekstinspringen2">
    <w:name w:val="Body Text Indent 2"/>
    <w:basedOn w:val="Standaard"/>
    <w:link w:val="Plattetekstinspringen2Char"/>
    <w:semiHidden/>
    <w:rsid w:val="00E85505"/>
    <w:pPr>
      <w:widowControl w:val="0"/>
      <w:tabs>
        <w:tab w:val="left" w:pos="0"/>
        <w:tab w:val="left" w:pos="264"/>
        <w:tab w:val="left" w:pos="1134"/>
        <w:tab w:val="left" w:pos="1596"/>
        <w:tab w:val="left" w:pos="2160"/>
      </w:tabs>
      <w:suppressAutoHyphens/>
      <w:spacing w:line="240" w:lineRule="auto"/>
      <w:ind w:left="1596" w:hanging="454"/>
      <w:jc w:val="both"/>
    </w:pPr>
    <w:rPr>
      <w:rFonts w:ascii="Univers" w:eastAsia="Times New Roman" w:hAnsi="Univers"/>
      <w:spacing w:val="-2"/>
      <w:sz w:val="22"/>
      <w:szCs w:val="20"/>
      <w:lang w:eastAsia="nl-NL"/>
    </w:rPr>
  </w:style>
  <w:style w:type="character" w:customStyle="1" w:styleId="Plattetekstinspringen2Char">
    <w:name w:val="Platte tekst inspringen 2 Char"/>
    <w:basedOn w:val="Standaardalinea-lettertype"/>
    <w:link w:val="Plattetekstinspringen2"/>
    <w:semiHidden/>
    <w:rsid w:val="00E85505"/>
    <w:rPr>
      <w:rFonts w:ascii="Univers" w:eastAsia="Times New Roman" w:hAnsi="Univers" w:cs="Times New Roman"/>
      <w:spacing w:val="-2"/>
      <w:szCs w:val="20"/>
      <w:lang w:eastAsia="nl-NL"/>
    </w:rPr>
  </w:style>
  <w:style w:type="character" w:styleId="Voetnootmarkering">
    <w:name w:val="footnote reference"/>
    <w:basedOn w:val="Standaardalinea-lettertype"/>
    <w:uiPriority w:val="99"/>
    <w:semiHidden/>
    <w:rsid w:val="00E85505"/>
    <w:rPr>
      <w:vertAlign w:val="superscript"/>
    </w:rPr>
  </w:style>
  <w:style w:type="paragraph" w:customStyle="1" w:styleId="bijschrift">
    <w:name w:val="bijschrift"/>
    <w:basedOn w:val="Standaard"/>
    <w:rsid w:val="00E85505"/>
    <w:pPr>
      <w:widowControl w:val="0"/>
      <w:spacing w:line="240" w:lineRule="auto"/>
    </w:pPr>
    <w:rPr>
      <w:rFonts w:ascii="Times New Roman" w:eastAsia="Times New Roman" w:hAnsi="Times New Roman"/>
      <w:spacing w:val="-2"/>
      <w:sz w:val="24"/>
      <w:szCs w:val="20"/>
      <w:lang w:eastAsia="nl-NL"/>
    </w:rPr>
  </w:style>
  <w:style w:type="paragraph" w:customStyle="1" w:styleId="inhopg6">
    <w:name w:val="inhopg 6"/>
    <w:basedOn w:val="Standaard"/>
    <w:rsid w:val="00E85505"/>
    <w:pPr>
      <w:widowControl w:val="0"/>
      <w:tabs>
        <w:tab w:val="right" w:pos="9360"/>
      </w:tabs>
      <w:suppressAutoHyphens/>
      <w:spacing w:line="240" w:lineRule="auto"/>
      <w:ind w:left="720" w:hanging="720"/>
    </w:pPr>
    <w:rPr>
      <w:rFonts w:ascii="Times New Roman" w:eastAsia="Times New Roman" w:hAnsi="Times New Roman"/>
      <w:spacing w:val="-2"/>
      <w:sz w:val="22"/>
      <w:szCs w:val="20"/>
      <w:lang w:eastAsia="nl-NL"/>
    </w:rPr>
  </w:style>
  <w:style w:type="paragraph" w:styleId="Voetnoottekst">
    <w:name w:val="footnote text"/>
    <w:basedOn w:val="Standaard"/>
    <w:link w:val="VoetnoottekstChar"/>
    <w:uiPriority w:val="99"/>
    <w:semiHidden/>
    <w:rsid w:val="00E85505"/>
    <w:pPr>
      <w:spacing w:line="240" w:lineRule="auto"/>
    </w:pPr>
    <w:rPr>
      <w:rFonts w:ascii="Times New Roman" w:eastAsia="Times New Roman" w:hAnsi="Times New Roman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E85505"/>
    <w:rPr>
      <w:rFonts w:ascii="Times New Roman" w:eastAsia="Times New Roman" w:hAnsi="Times New Roman" w:cs="Times New Roman"/>
      <w:sz w:val="20"/>
      <w:szCs w:val="20"/>
    </w:rPr>
  </w:style>
  <w:style w:type="character" w:styleId="Paginanummer">
    <w:name w:val="page number"/>
    <w:basedOn w:val="Standaardalinea-lettertype"/>
    <w:semiHidden/>
    <w:rsid w:val="00E85505"/>
  </w:style>
  <w:style w:type="paragraph" w:styleId="Plattetekst3">
    <w:name w:val="Body Text 3"/>
    <w:basedOn w:val="Standaard"/>
    <w:link w:val="Plattetekst3Char"/>
    <w:semiHidden/>
    <w:rsid w:val="00E85505"/>
    <w:pPr>
      <w:spacing w:line="240" w:lineRule="auto"/>
      <w:ind w:right="-287"/>
    </w:pPr>
    <w:rPr>
      <w:rFonts w:ascii="Times New Roman" w:eastAsia="Times New Roman" w:hAnsi="Times New Roman"/>
      <w:color w:val="000000"/>
      <w:kern w:val="2"/>
      <w:sz w:val="22"/>
      <w:szCs w:val="24"/>
    </w:rPr>
  </w:style>
  <w:style w:type="character" w:customStyle="1" w:styleId="Plattetekst3Char">
    <w:name w:val="Platte tekst 3 Char"/>
    <w:basedOn w:val="Standaardalinea-lettertype"/>
    <w:link w:val="Plattetekst3"/>
    <w:semiHidden/>
    <w:rsid w:val="00E85505"/>
    <w:rPr>
      <w:rFonts w:ascii="Times New Roman" w:eastAsia="Times New Roman" w:hAnsi="Times New Roman" w:cs="Times New Roman"/>
      <w:color w:val="000000"/>
      <w:kern w:val="2"/>
      <w:szCs w:val="24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85505"/>
    <w:pPr>
      <w:spacing w:after="120" w:line="240" w:lineRule="auto"/>
      <w:ind w:left="283"/>
    </w:pPr>
    <w:rPr>
      <w:rFonts w:ascii="Times New Roman" w:eastAsia="Times New Roman" w:hAnsi="Times New Roman"/>
      <w:sz w:val="22"/>
      <w:szCs w:val="24"/>
    </w:r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E85505"/>
    <w:rPr>
      <w:rFonts w:ascii="Times New Roman" w:eastAsia="Times New Roman" w:hAnsi="Times New Roman" w:cs="Times New Roman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85505"/>
    <w:pPr>
      <w:spacing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85505"/>
    <w:rPr>
      <w:rFonts w:ascii="Tahoma" w:eastAsia="Times New Roman" w:hAnsi="Tahoma" w:cs="Tahoma"/>
      <w:sz w:val="16"/>
      <w:szCs w:val="16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E85505"/>
    <w:pPr>
      <w:numPr>
        <w:numId w:val="0"/>
      </w:numPr>
      <w:spacing w:before="480" w:line="276" w:lineRule="auto"/>
      <w:outlineLvl w:val="9"/>
    </w:pPr>
    <w:rPr>
      <w:rFonts w:ascii="Cambria" w:hAnsi="Cambria"/>
      <w:b w:val="0"/>
      <w:color w:val="365F91"/>
      <w:sz w:val="28"/>
    </w:rPr>
  </w:style>
  <w:style w:type="character" w:customStyle="1" w:styleId="ms-profilevalue1">
    <w:name w:val="ms-profilevalue1"/>
    <w:basedOn w:val="Standaardalinea-lettertype"/>
    <w:rsid w:val="00E85505"/>
    <w:rPr>
      <w:color w:val="4C4C4C"/>
    </w:rPr>
  </w:style>
  <w:style w:type="character" w:customStyle="1" w:styleId="hps">
    <w:name w:val="hps"/>
    <w:basedOn w:val="Standaardalinea-lettertype"/>
    <w:rsid w:val="00E85505"/>
  </w:style>
  <w:style w:type="character" w:customStyle="1" w:styleId="atn">
    <w:name w:val="atn"/>
    <w:basedOn w:val="Standaardalinea-lettertype"/>
    <w:rsid w:val="00E85505"/>
  </w:style>
  <w:style w:type="character" w:styleId="Verwijzingopmerking">
    <w:name w:val="annotation reference"/>
    <w:basedOn w:val="Standaardalinea-lettertype"/>
    <w:uiPriority w:val="99"/>
    <w:semiHidden/>
    <w:unhideWhenUsed/>
    <w:rsid w:val="00E8550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E85505"/>
    <w:pPr>
      <w:spacing w:line="240" w:lineRule="auto"/>
    </w:pPr>
    <w:rPr>
      <w:rFonts w:ascii="Times New Roman" w:eastAsia="Times New Roman" w:hAnsi="Times New Roman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E85505"/>
    <w:rPr>
      <w:rFonts w:ascii="Times New Roman" w:eastAsia="Times New Roman" w:hAnsi="Times New Roman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8550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8550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bronvermelding">
    <w:name w:val="bronvermelding"/>
    <w:basedOn w:val="Standaard"/>
    <w:rsid w:val="00E85505"/>
    <w:pPr>
      <w:widowControl w:val="0"/>
      <w:tabs>
        <w:tab w:val="right" w:pos="9360"/>
      </w:tabs>
      <w:suppressAutoHyphens/>
      <w:spacing w:line="240" w:lineRule="auto"/>
    </w:pPr>
    <w:rPr>
      <w:rFonts w:ascii="Times New Roman" w:eastAsia="Times New Roman" w:hAnsi="Times New Roman"/>
      <w:spacing w:val="-2"/>
      <w:sz w:val="22"/>
      <w:szCs w:val="20"/>
      <w:lang w:eastAsia="nl-NL"/>
    </w:rPr>
  </w:style>
  <w:style w:type="character" w:styleId="GevolgdeHyperlink">
    <w:name w:val="FollowedHyperlink"/>
    <w:basedOn w:val="Standaardalinea-lettertype"/>
    <w:uiPriority w:val="99"/>
    <w:semiHidden/>
    <w:unhideWhenUsed/>
    <w:rsid w:val="00E85505"/>
    <w:rPr>
      <w:color w:val="800080"/>
      <w:u w:val="single"/>
    </w:rPr>
  </w:style>
  <w:style w:type="paragraph" w:customStyle="1" w:styleId="Kop2BijlageResetnumbering">
    <w:name w:val="Kop 2.Bijlage.Reset numbering"/>
    <w:basedOn w:val="Standaard"/>
    <w:next w:val="Standaard"/>
    <w:rsid w:val="00E85505"/>
    <w:pPr>
      <w:keepNext/>
      <w:widowControl w:val="0"/>
      <w:numPr>
        <w:ilvl w:val="1"/>
        <w:numId w:val="5"/>
      </w:numPr>
      <w:tabs>
        <w:tab w:val="num" w:pos="360"/>
      </w:tabs>
      <w:spacing w:before="240" w:after="60" w:line="240" w:lineRule="auto"/>
      <w:ind w:left="360"/>
      <w:outlineLvl w:val="1"/>
    </w:pPr>
    <w:rPr>
      <w:rFonts w:ascii="Verdana" w:eastAsia="Cambria" w:hAnsi="Verdana"/>
      <w:b/>
      <w:szCs w:val="20"/>
      <w:lang w:eastAsia="nl-NL"/>
    </w:rPr>
  </w:style>
  <w:style w:type="paragraph" w:customStyle="1" w:styleId="normaal">
    <w:name w:val="normaal"/>
    <w:rsid w:val="0010584A"/>
    <w:pPr>
      <w:widowControl w:val="0"/>
      <w:tabs>
        <w:tab w:val="left" w:pos="-720"/>
      </w:tabs>
      <w:suppressAutoHyphens/>
      <w:autoSpaceDE w:val="0"/>
      <w:autoSpaceDN w:val="0"/>
      <w:adjustRightInd w:val="0"/>
      <w:spacing w:line="300" w:lineRule="exact"/>
    </w:pPr>
    <w:rPr>
      <w:rFonts w:ascii="Impact" w:eastAsia="Times New Roman" w:hAnsi="Impact"/>
      <w:sz w:val="22"/>
      <w:szCs w:val="22"/>
      <w:lang w:val="en-US" w:eastAsia="en-US"/>
    </w:rPr>
  </w:style>
  <w:style w:type="character" w:customStyle="1" w:styleId="a">
    <w:name w:val="_"/>
    <w:basedOn w:val="Standaardalinea-lettertype"/>
    <w:rsid w:val="0010584A"/>
  </w:style>
  <w:style w:type="paragraph" w:customStyle="1" w:styleId="Default">
    <w:name w:val="Default"/>
    <w:rsid w:val="00391B9A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xl27">
    <w:name w:val="xl27"/>
    <w:basedOn w:val="Standaard"/>
    <w:rsid w:val="009975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18"/>
      <w:szCs w:val="18"/>
      <w:lang w:eastAsia="nl-NL"/>
    </w:rPr>
  </w:style>
  <w:style w:type="paragraph" w:styleId="Geenafstand">
    <w:name w:val="No Spacing"/>
    <w:uiPriority w:val="1"/>
    <w:qFormat/>
    <w:rsid w:val="00390258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5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http://www.ru.nl/views/ru-baseline/images/extra/logo-l.png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Huisstijl2007\Sjablonen\Uitgebreid%20rapport%20met%20inhoudsopgave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16D029-0DC1-4653-A31A-F01AA6246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Uitgebreid rapport met inhoudsopgave.dotm</Template>
  <TotalTime>0</TotalTime>
  <Pages>2</Pages>
  <Words>264</Words>
  <Characters>1455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Rapport</vt:lpstr>
      <vt:lpstr>Rapport</vt:lpstr>
    </vt:vector>
  </TitlesOfParts>
  <Company>Radboudumc</Company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</dc:title>
  <dc:subject>Template voor een rapport</dc:subject>
  <dc:creator>z645182</dc:creator>
  <dc:description>versie 1.0</dc:description>
  <cp:lastModifiedBy>Z645182</cp:lastModifiedBy>
  <cp:revision>2</cp:revision>
  <cp:lastPrinted>2016-05-25T06:33:00Z</cp:lastPrinted>
  <dcterms:created xsi:type="dcterms:W3CDTF">2018-03-08T08:05:00Z</dcterms:created>
  <dcterms:modified xsi:type="dcterms:W3CDTF">2018-03-08T08:05:00Z</dcterms:modified>
  <cp:category>Huisstijl</cp:category>
</cp:coreProperties>
</file>